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A47DF" w14:textId="29E4CB34" w:rsidR="001D33B3" w:rsidRPr="00FA07B3" w:rsidRDefault="001D33B3">
      <w:pPr>
        <w:jc w:val="center"/>
        <w:rPr>
          <w:b/>
          <w:color w:val="1F497D"/>
          <w:sz w:val="32"/>
          <w:lang w:val="de-DE"/>
        </w:rPr>
      </w:pPr>
      <w:r w:rsidRPr="00FA07B3">
        <w:rPr>
          <w:noProof/>
          <w:lang w:val="de-DE" w:eastAsia="de-DE"/>
        </w:rPr>
        <w:drawing>
          <wp:inline distT="0" distB="0" distL="0" distR="0" wp14:anchorId="4954641B" wp14:editId="2B0426B4">
            <wp:extent cx="3228230" cy="725170"/>
            <wp:effectExtent l="0" t="0" r="0" b="0"/>
            <wp:docPr id="2" name="Grafik 2" descr="http://www.uniklinikum-saarland.de/fileadmin/UKS/Service/Formatvorlagen/Logo_DE/UKS_Logo_DE_Farbe_7cm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uniklinikum-saarland.de/fileadmin/UKS/Service/Formatvorlagen/Logo_DE/UKS_Logo_DE_Farbe_7cm_300dpi.jpg"/>
                    <pic:cNvPicPr>
                      <a:picLocks noChangeAspect="1" noChangeArrowheads="1"/>
                    </pic:cNvPicPr>
                  </pic:nvPicPr>
                  <pic:blipFill rotWithShape="1">
                    <a:blip r:embed="rId8">
                      <a:extLst>
                        <a:ext uri="{28A0092B-C50C-407E-A947-70E740481C1C}">
                          <a14:useLocalDpi xmlns:a14="http://schemas.microsoft.com/office/drawing/2010/main" val="0"/>
                        </a:ext>
                      </a:extLst>
                    </a:blip>
                    <a:srcRect r="10904"/>
                    <a:stretch>
                      <a:fillRect/>
                    </a:stretch>
                  </pic:blipFill>
                  <pic:spPr bwMode="auto">
                    <a:xfrm>
                      <a:off x="0" y="0"/>
                      <a:ext cx="3252042" cy="730519"/>
                    </a:xfrm>
                    <a:prstGeom prst="rect">
                      <a:avLst/>
                    </a:prstGeom>
                    <a:noFill/>
                    <a:ln>
                      <a:noFill/>
                    </a:ln>
                    <a:extLst>
                      <a:ext uri="{53640926-AAD7-44D8-BBD7-CCE9431645EC}">
                        <a14:shadowObscured xmlns:a14="http://schemas.microsoft.com/office/drawing/2010/main"/>
                      </a:ext>
                    </a:extLst>
                  </pic:spPr>
                </pic:pic>
              </a:graphicData>
            </a:graphic>
          </wp:inline>
        </w:drawing>
      </w:r>
    </w:p>
    <w:p w14:paraId="69C0E77C" w14:textId="7994D33C" w:rsidR="00DD60F8" w:rsidRPr="00FA07B3" w:rsidRDefault="00713B92" w:rsidP="001D33B3">
      <w:pPr>
        <w:jc w:val="center"/>
        <w:rPr>
          <w:lang w:val="de-DE"/>
        </w:rPr>
      </w:pPr>
      <w:r w:rsidRPr="00FA07B3">
        <w:rPr>
          <w:b/>
          <w:sz w:val="24"/>
          <w:lang w:val="de-DE"/>
        </w:rPr>
        <w:t>Dezernat III – Beschaffung und Logistik</w:t>
      </w:r>
      <w:r w:rsidR="00903C10" w:rsidRPr="00FA07B3">
        <w:rPr>
          <w:b/>
          <w:sz w:val="24"/>
          <w:lang w:val="de-DE"/>
        </w:rPr>
        <w:t>/</w:t>
      </w:r>
      <w:r w:rsidRPr="00FA07B3">
        <w:rPr>
          <w:b/>
          <w:sz w:val="24"/>
          <w:lang w:val="de-DE"/>
        </w:rPr>
        <w:br/>
      </w:r>
      <w:r w:rsidR="00903C10" w:rsidRPr="00FA07B3">
        <w:rPr>
          <w:b/>
          <w:sz w:val="24"/>
          <w:lang w:val="de-DE"/>
        </w:rPr>
        <w:t xml:space="preserve">Sachgebiet </w:t>
      </w:r>
      <w:r w:rsidRPr="00FA07B3">
        <w:rPr>
          <w:b/>
          <w:sz w:val="24"/>
          <w:lang w:val="de-DE"/>
        </w:rPr>
        <w:t>Dienstleistungsbeschaffung</w:t>
      </w:r>
    </w:p>
    <w:p w14:paraId="2E79DA81" w14:textId="77777777" w:rsidR="001D33B3" w:rsidRPr="00FA07B3" w:rsidRDefault="001D33B3">
      <w:pPr>
        <w:jc w:val="center"/>
        <w:rPr>
          <w:b/>
          <w:sz w:val="30"/>
          <w:lang w:val="de-DE"/>
        </w:rPr>
      </w:pPr>
    </w:p>
    <w:p w14:paraId="5502F9CE" w14:textId="77777777" w:rsidR="001D33B3" w:rsidRPr="00FA07B3" w:rsidRDefault="001D33B3">
      <w:pPr>
        <w:jc w:val="center"/>
        <w:rPr>
          <w:b/>
          <w:sz w:val="30"/>
          <w:lang w:val="de-DE"/>
        </w:rPr>
      </w:pPr>
    </w:p>
    <w:p w14:paraId="287D65F3" w14:textId="13C0582A" w:rsidR="00DD60F8" w:rsidRPr="00FA07B3" w:rsidRDefault="00713B92">
      <w:pPr>
        <w:jc w:val="center"/>
        <w:rPr>
          <w:lang w:val="de-DE"/>
        </w:rPr>
      </w:pPr>
      <w:r w:rsidRPr="00FA07B3">
        <w:rPr>
          <w:b/>
          <w:sz w:val="30"/>
          <w:lang w:val="de-DE"/>
        </w:rPr>
        <w:t>Teilnahmebedingungen und Eignungskriterien</w:t>
      </w:r>
      <w:r w:rsidRPr="00FA07B3">
        <w:rPr>
          <w:b/>
          <w:sz w:val="30"/>
          <w:lang w:val="de-DE"/>
        </w:rPr>
        <w:br/>
        <w:t xml:space="preserve">Verhandlungsverfahren mit Teilnahmewettbewerb nach § 17 </w:t>
      </w:r>
      <w:proofErr w:type="spellStart"/>
      <w:r w:rsidRPr="00FA07B3">
        <w:rPr>
          <w:b/>
          <w:sz w:val="30"/>
          <w:lang w:val="de-DE"/>
        </w:rPr>
        <w:t>VgV</w:t>
      </w:r>
      <w:proofErr w:type="spellEnd"/>
    </w:p>
    <w:p w14:paraId="7142C8EC" w14:textId="77777777" w:rsidR="00903C10" w:rsidRPr="00FA07B3" w:rsidRDefault="00903C10">
      <w:pPr>
        <w:jc w:val="center"/>
        <w:rPr>
          <w:b/>
          <w:sz w:val="28"/>
          <w:lang w:val="de-DE"/>
        </w:rPr>
      </w:pPr>
    </w:p>
    <w:p w14:paraId="6DBCF650" w14:textId="322FDD1F" w:rsidR="00DD60F8" w:rsidRPr="00FA07B3" w:rsidRDefault="00713B92">
      <w:pPr>
        <w:jc w:val="center"/>
        <w:rPr>
          <w:sz w:val="32"/>
          <w:szCs w:val="36"/>
          <w:lang w:val="de-DE"/>
        </w:rPr>
      </w:pPr>
      <w:r w:rsidRPr="00FA07B3">
        <w:rPr>
          <w:b/>
          <w:sz w:val="44"/>
          <w:szCs w:val="36"/>
          <w:lang w:val="de-DE"/>
        </w:rPr>
        <w:t>Führungskultur</w:t>
      </w:r>
    </w:p>
    <w:p w14:paraId="1B6B682A" w14:textId="77777777" w:rsidR="00903C10" w:rsidRPr="00FA07B3" w:rsidRDefault="00903C10">
      <w:pPr>
        <w:jc w:val="center"/>
        <w:rPr>
          <w:lang w:val="de-DE"/>
        </w:rPr>
      </w:pPr>
    </w:p>
    <w:p w14:paraId="05424F81" w14:textId="73A81B42" w:rsidR="00DD60F8" w:rsidRPr="00FA07B3" w:rsidRDefault="00713B92">
      <w:pPr>
        <w:jc w:val="center"/>
        <w:rPr>
          <w:lang w:val="de-DE"/>
        </w:rPr>
      </w:pPr>
      <w:r w:rsidRPr="00FA07B3">
        <w:rPr>
          <w:lang w:val="de-DE"/>
        </w:rPr>
        <w:t>Aktenzeichen: DL-015-26</w:t>
      </w:r>
      <w:r w:rsidRPr="00FA07B3">
        <w:rPr>
          <w:lang w:val="de-DE"/>
        </w:rPr>
        <w:br/>
        <w:t xml:space="preserve">Stand: </w:t>
      </w:r>
      <w:r w:rsidR="009C72A0">
        <w:rPr>
          <w:lang w:val="de-DE"/>
        </w:rPr>
        <w:t xml:space="preserve">Juli </w:t>
      </w:r>
      <w:r w:rsidRPr="00FA07B3">
        <w:rPr>
          <w:lang w:val="de-DE"/>
        </w:rPr>
        <w:t>2026</w:t>
      </w:r>
      <w:r w:rsidRPr="00FA07B3">
        <w:rPr>
          <w:lang w:val="de-DE"/>
        </w:rPr>
        <w:br/>
      </w:r>
    </w:p>
    <w:p w14:paraId="3EE2382C" w14:textId="77777777" w:rsidR="00DD60F8" w:rsidRPr="00FA07B3" w:rsidRDefault="00713B92">
      <w:pPr>
        <w:rPr>
          <w:lang w:val="de-DE"/>
        </w:rPr>
      </w:pPr>
      <w:r w:rsidRPr="00FA07B3">
        <w:rPr>
          <w:lang w:val="de-DE"/>
        </w:rPr>
        <w:br w:type="page"/>
      </w:r>
    </w:p>
    <w:p w14:paraId="0791C7E1" w14:textId="77777777" w:rsidR="00DD60F8" w:rsidRPr="00FA07B3" w:rsidRDefault="00713B92">
      <w:pPr>
        <w:pStyle w:val="berschrift1"/>
        <w:rPr>
          <w:lang w:val="de-DE"/>
        </w:rPr>
      </w:pPr>
      <w:r w:rsidRPr="00FA07B3">
        <w:rPr>
          <w:lang w:val="de-DE"/>
        </w:rPr>
        <w:lastRenderedPageBreak/>
        <w:t>1. Vorbemerkungen</w:t>
      </w:r>
    </w:p>
    <w:p w14:paraId="7EADB8AF" w14:textId="49F55497" w:rsidR="00DD60F8" w:rsidRPr="00FA07B3" w:rsidRDefault="00713B92">
      <w:pPr>
        <w:rPr>
          <w:lang w:val="de-DE"/>
        </w:rPr>
      </w:pPr>
      <w:r w:rsidRPr="00FA07B3">
        <w:rPr>
          <w:lang w:val="de-DE"/>
        </w:rPr>
        <w:t xml:space="preserve">Bei dieser Ausschreibung handelt es sich um ein Verhandlungsverfahren mit Teilnahmewettbewerb nach § 17 </w:t>
      </w:r>
      <w:proofErr w:type="spellStart"/>
      <w:r w:rsidRPr="00FA07B3">
        <w:rPr>
          <w:lang w:val="de-DE"/>
        </w:rPr>
        <w:t>VgV</w:t>
      </w:r>
      <w:proofErr w:type="spellEnd"/>
      <w:r w:rsidRPr="00FA07B3">
        <w:rPr>
          <w:lang w:val="de-DE"/>
        </w:rPr>
        <w:t>. Gegenstand des Auftrags ist die Unterstützung des UKS bei der ganzheitlichen Entwicklung und nachhaltigen Verankerung einer einheitlichen Führungskultur. Der Auftrag betrifft eine komplexe Organisationsentwicklung in einem Universitätsklinikum mit mehreren Führungsebenen und einer Vielzahl unterschiedlicher Organisationseinheiten.</w:t>
      </w:r>
    </w:p>
    <w:p w14:paraId="69930962" w14:textId="77777777" w:rsidR="00DD60F8" w:rsidRPr="00FA07B3" w:rsidRDefault="00713B92">
      <w:pPr>
        <w:rPr>
          <w:lang w:val="de-DE"/>
        </w:rPr>
      </w:pPr>
      <w:r w:rsidRPr="00FA07B3">
        <w:rPr>
          <w:lang w:val="de-DE"/>
        </w:rPr>
        <w:t>Die nachfolgenden Eignungskriterien dienen dazu, unter den Teilnahmeanträgen diejenigen Bewerber auszuwählen, die aufgrund ihrer wirtschaftlichen, finanziellen, technischen und beruflichen Leistungsfähigkeit sowie ihrer einschlägigen Erfahrung die bestmögliche Prognose für eine ordnungsgemäße und qualitätsvolle Leistungserbringung erwarten lassen.</w:t>
      </w:r>
    </w:p>
    <w:p w14:paraId="48DBDF86" w14:textId="28810F60" w:rsidR="00DD60F8" w:rsidRPr="00FA07B3" w:rsidRDefault="00713B92">
      <w:pPr>
        <w:rPr>
          <w:lang w:val="de-DE"/>
        </w:rPr>
      </w:pPr>
      <w:r w:rsidRPr="00FA07B3">
        <w:rPr>
          <w:lang w:val="de-DE"/>
        </w:rPr>
        <w:t xml:space="preserve">Die </w:t>
      </w:r>
      <w:r w:rsidR="00C14668">
        <w:rPr>
          <w:lang w:val="de-DE"/>
        </w:rPr>
        <w:t>Prüfung der Teilnahmeanträge</w:t>
      </w:r>
      <w:r w:rsidR="00C14668" w:rsidRPr="00FA07B3">
        <w:rPr>
          <w:lang w:val="de-DE"/>
        </w:rPr>
        <w:t xml:space="preserve"> </w:t>
      </w:r>
      <w:r w:rsidRPr="00FA07B3">
        <w:rPr>
          <w:lang w:val="de-DE"/>
        </w:rPr>
        <w:t>erfolgt in zwei Schritten: Zunächst wird geprüft, ob zwingende Mindestanforderungen</w:t>
      </w:r>
      <w:r w:rsidR="00E903E3">
        <w:rPr>
          <w:lang w:val="de-DE"/>
        </w:rPr>
        <w:t xml:space="preserve"> an die Eignung</w:t>
      </w:r>
      <w:r w:rsidRPr="00FA07B3">
        <w:rPr>
          <w:lang w:val="de-DE"/>
        </w:rPr>
        <w:t xml:space="preserve"> </w:t>
      </w:r>
      <w:r w:rsidR="006C4286">
        <w:rPr>
          <w:lang w:val="de-DE"/>
        </w:rPr>
        <w:t xml:space="preserve"> von den Bewerbern </w:t>
      </w:r>
      <w:r w:rsidRPr="00FA07B3">
        <w:rPr>
          <w:lang w:val="de-DE"/>
        </w:rPr>
        <w:t xml:space="preserve">erfüllt sind und keine Ausschlussgründe vorliegen. Anschließend werden die wertbaren Teilnahmeanträge anhand der in Abschnitt 3 dargestellten </w:t>
      </w:r>
      <w:r w:rsidR="00C14668">
        <w:rPr>
          <w:lang w:val="de-DE"/>
        </w:rPr>
        <w:t>Auswahlkriterien</w:t>
      </w:r>
      <w:r w:rsidRPr="00FA07B3">
        <w:rPr>
          <w:lang w:val="de-DE"/>
        </w:rPr>
        <w:t xml:space="preserve"> bewertet. Die Bewertung dient ausschließlich der Bewerberreduktion im Teilnahmewettbewerb und ist von der späteren Angebotswertung anhand der Zuschlagskriterien zu trennen.</w:t>
      </w:r>
    </w:p>
    <w:p w14:paraId="361AF93D" w14:textId="77777777" w:rsidR="00DD60F8" w:rsidRPr="00FA07B3" w:rsidRDefault="00713B92">
      <w:pPr>
        <w:pStyle w:val="berschrift1"/>
        <w:rPr>
          <w:lang w:val="de-DE"/>
        </w:rPr>
      </w:pPr>
      <w:r w:rsidRPr="00FA07B3">
        <w:rPr>
          <w:lang w:val="de-DE"/>
        </w:rPr>
        <w:t>2. Einzureichende Eignungsangaben und Mindestanforderungen</w:t>
      </w:r>
    </w:p>
    <w:p w14:paraId="43D85FAB" w14:textId="77777777" w:rsidR="00DD60F8" w:rsidRPr="00FA07B3" w:rsidRDefault="00713B92">
      <w:pPr>
        <w:pStyle w:val="berschrift2"/>
        <w:rPr>
          <w:lang w:val="de-DE"/>
        </w:rPr>
      </w:pPr>
      <w:r w:rsidRPr="00FA07B3">
        <w:rPr>
          <w:lang w:val="de-DE"/>
        </w:rPr>
        <w:t>2.1 Allgemeine Angaben zum Bewerber</w:t>
      </w:r>
    </w:p>
    <w:tbl>
      <w:tblPr>
        <w:tblStyle w:val="Tabellenraster"/>
        <w:tblW w:w="0" w:type="auto"/>
        <w:jc w:val="center"/>
        <w:tblLook w:val="04A0" w:firstRow="1" w:lastRow="0" w:firstColumn="1" w:lastColumn="0" w:noHBand="0" w:noVBand="1"/>
      </w:tblPr>
      <w:tblGrid>
        <w:gridCol w:w="3119"/>
        <w:gridCol w:w="6503"/>
      </w:tblGrid>
      <w:tr w:rsidR="00DD60F8" w:rsidRPr="00FA07B3" w14:paraId="3956A64A" w14:textId="77777777" w:rsidTr="00905C38">
        <w:trPr>
          <w:jc w:val="center"/>
        </w:trPr>
        <w:tc>
          <w:tcPr>
            <w:tcW w:w="3121" w:type="dxa"/>
            <w:shd w:val="clear" w:color="auto" w:fill="D9EAF7"/>
            <w:vAlign w:val="center"/>
          </w:tcPr>
          <w:p w14:paraId="5EDAFA09" w14:textId="77777777" w:rsidR="00DD60F8" w:rsidRPr="00FA07B3" w:rsidRDefault="00713B92">
            <w:pPr>
              <w:rPr>
                <w:lang w:val="de-DE"/>
              </w:rPr>
            </w:pPr>
            <w:r w:rsidRPr="00FA07B3">
              <w:rPr>
                <w:b/>
                <w:sz w:val="18"/>
                <w:lang w:val="de-DE"/>
              </w:rPr>
              <w:t>Angabe</w:t>
            </w:r>
          </w:p>
        </w:tc>
        <w:tc>
          <w:tcPr>
            <w:tcW w:w="6514" w:type="dxa"/>
            <w:shd w:val="clear" w:color="auto" w:fill="D9EAF7"/>
            <w:vAlign w:val="center"/>
          </w:tcPr>
          <w:p w14:paraId="11B72016" w14:textId="77777777" w:rsidR="00DD60F8" w:rsidRPr="00FA07B3" w:rsidRDefault="00713B92">
            <w:pPr>
              <w:rPr>
                <w:lang w:val="de-DE"/>
              </w:rPr>
            </w:pPr>
            <w:r w:rsidRPr="00FA07B3">
              <w:rPr>
                <w:b/>
                <w:sz w:val="18"/>
                <w:lang w:val="de-DE"/>
              </w:rPr>
              <w:t>Eintragung des Bewerbers</w:t>
            </w:r>
          </w:p>
        </w:tc>
      </w:tr>
      <w:tr w:rsidR="00DD60F8" w:rsidRPr="00FA07B3" w14:paraId="5D7C9B65" w14:textId="77777777" w:rsidTr="00905C38">
        <w:trPr>
          <w:jc w:val="center"/>
        </w:trPr>
        <w:tc>
          <w:tcPr>
            <w:tcW w:w="3121" w:type="dxa"/>
            <w:vAlign w:val="center"/>
          </w:tcPr>
          <w:p w14:paraId="4C36247F" w14:textId="77777777" w:rsidR="00DD60F8" w:rsidRPr="00FA07B3" w:rsidRDefault="00713B92">
            <w:pPr>
              <w:rPr>
                <w:lang w:val="de-DE"/>
              </w:rPr>
            </w:pPr>
            <w:r w:rsidRPr="00FA07B3">
              <w:rPr>
                <w:sz w:val="18"/>
                <w:lang w:val="de-DE"/>
              </w:rPr>
              <w:t>Name / Bezeichnung des Bewerbers</w:t>
            </w:r>
          </w:p>
        </w:tc>
        <w:tc>
          <w:tcPr>
            <w:tcW w:w="6514" w:type="dxa"/>
            <w:vAlign w:val="center"/>
          </w:tcPr>
          <w:p w14:paraId="182A90D7" w14:textId="39961C2D" w:rsidR="00DD60F8" w:rsidRPr="00FA07B3" w:rsidRDefault="00DD60F8">
            <w:pPr>
              <w:rPr>
                <w:lang w:val="de-DE"/>
              </w:rPr>
            </w:pPr>
            <w:permStart w:id="388051094" w:edGrp="everyone"/>
          </w:p>
          <w:permEnd w:id="388051094"/>
          <w:p w14:paraId="5422FE24" w14:textId="77777777" w:rsidR="002E5CCF" w:rsidRPr="00FA07B3" w:rsidRDefault="002E5CCF">
            <w:pPr>
              <w:rPr>
                <w:lang w:val="de-DE"/>
              </w:rPr>
            </w:pPr>
          </w:p>
        </w:tc>
      </w:tr>
      <w:tr w:rsidR="00DD60F8" w:rsidRPr="00FA07B3" w14:paraId="60926905" w14:textId="77777777" w:rsidTr="00905C38">
        <w:trPr>
          <w:jc w:val="center"/>
        </w:trPr>
        <w:tc>
          <w:tcPr>
            <w:tcW w:w="3121" w:type="dxa"/>
            <w:vAlign w:val="center"/>
          </w:tcPr>
          <w:p w14:paraId="10625640" w14:textId="77777777" w:rsidR="00DD60F8" w:rsidRPr="00FA07B3" w:rsidRDefault="00713B92">
            <w:pPr>
              <w:rPr>
                <w:lang w:val="de-DE"/>
              </w:rPr>
            </w:pPr>
            <w:r w:rsidRPr="00FA07B3">
              <w:rPr>
                <w:sz w:val="18"/>
                <w:lang w:val="de-DE"/>
              </w:rPr>
              <w:t>Anschrift / Hauptsitz</w:t>
            </w:r>
          </w:p>
        </w:tc>
        <w:tc>
          <w:tcPr>
            <w:tcW w:w="6514" w:type="dxa"/>
            <w:vAlign w:val="center"/>
          </w:tcPr>
          <w:p w14:paraId="7AB2B911" w14:textId="77777777" w:rsidR="00DD60F8" w:rsidRPr="00FA07B3" w:rsidRDefault="00DD60F8">
            <w:pPr>
              <w:rPr>
                <w:lang w:val="de-DE"/>
              </w:rPr>
            </w:pPr>
            <w:permStart w:id="1717197248" w:edGrp="everyone"/>
            <w:permEnd w:id="1717197248"/>
          </w:p>
          <w:p w14:paraId="27937F96" w14:textId="77777777" w:rsidR="002E5CCF" w:rsidRPr="00FA07B3" w:rsidRDefault="002E5CCF">
            <w:pPr>
              <w:rPr>
                <w:lang w:val="de-DE"/>
              </w:rPr>
            </w:pPr>
          </w:p>
        </w:tc>
      </w:tr>
      <w:tr w:rsidR="00DD60F8" w:rsidRPr="00C14668" w14:paraId="076321AF" w14:textId="77777777" w:rsidTr="00905C38">
        <w:trPr>
          <w:jc w:val="center"/>
        </w:trPr>
        <w:tc>
          <w:tcPr>
            <w:tcW w:w="3121" w:type="dxa"/>
            <w:vAlign w:val="center"/>
          </w:tcPr>
          <w:p w14:paraId="6BD3C240" w14:textId="34C18EEA" w:rsidR="00DD60F8" w:rsidRPr="00FA07B3" w:rsidRDefault="00713B92">
            <w:pPr>
              <w:rPr>
                <w:lang w:val="de-DE"/>
              </w:rPr>
            </w:pPr>
            <w:r w:rsidRPr="00FA07B3">
              <w:rPr>
                <w:sz w:val="18"/>
                <w:lang w:val="de-DE"/>
              </w:rPr>
              <w:t>Nächstgelegene Niederlassung zum UKS</w:t>
            </w:r>
            <w:r w:rsidR="00F829BC" w:rsidRPr="00FA07B3">
              <w:rPr>
                <w:sz w:val="18"/>
                <w:lang w:val="de-DE"/>
              </w:rPr>
              <w:t xml:space="preserve"> </w:t>
            </w:r>
            <w:r w:rsidR="00E9052A" w:rsidRPr="00FA07B3">
              <w:rPr>
                <w:sz w:val="18"/>
                <w:lang w:val="de-DE"/>
              </w:rPr>
              <w:t>(wenn nicht Hauptsitz)</w:t>
            </w:r>
          </w:p>
        </w:tc>
        <w:tc>
          <w:tcPr>
            <w:tcW w:w="6514" w:type="dxa"/>
            <w:vAlign w:val="center"/>
          </w:tcPr>
          <w:p w14:paraId="0BC276D3" w14:textId="77777777" w:rsidR="00DD60F8" w:rsidRPr="00FA07B3" w:rsidRDefault="00DD60F8">
            <w:pPr>
              <w:rPr>
                <w:lang w:val="de-DE"/>
              </w:rPr>
            </w:pPr>
            <w:permStart w:id="722366555" w:edGrp="everyone"/>
            <w:permEnd w:id="722366555"/>
          </w:p>
          <w:p w14:paraId="35CFFE7F" w14:textId="77777777" w:rsidR="002E5CCF" w:rsidRPr="00FA07B3" w:rsidRDefault="002E5CCF">
            <w:pPr>
              <w:rPr>
                <w:lang w:val="de-DE"/>
              </w:rPr>
            </w:pPr>
          </w:p>
        </w:tc>
      </w:tr>
      <w:tr w:rsidR="00DD60F8" w:rsidRPr="00C14668" w14:paraId="085C0275" w14:textId="77777777" w:rsidTr="00905C38">
        <w:trPr>
          <w:jc w:val="center"/>
        </w:trPr>
        <w:tc>
          <w:tcPr>
            <w:tcW w:w="3121" w:type="dxa"/>
            <w:vAlign w:val="center"/>
          </w:tcPr>
          <w:p w14:paraId="010FFE5C" w14:textId="77777777" w:rsidR="00DD60F8" w:rsidRPr="00FA07B3" w:rsidRDefault="00713B92">
            <w:pPr>
              <w:rPr>
                <w:lang w:val="de-DE"/>
              </w:rPr>
            </w:pPr>
            <w:r w:rsidRPr="00FA07B3">
              <w:rPr>
                <w:sz w:val="18"/>
                <w:lang w:val="de-DE"/>
              </w:rPr>
              <w:t>Handelsregisternummer / Registergericht bzw. vergleichbare Registerangabe</w:t>
            </w:r>
          </w:p>
        </w:tc>
        <w:tc>
          <w:tcPr>
            <w:tcW w:w="6514" w:type="dxa"/>
            <w:vAlign w:val="center"/>
          </w:tcPr>
          <w:p w14:paraId="5D9DC359" w14:textId="77777777" w:rsidR="00DD60F8" w:rsidRPr="00FA07B3" w:rsidRDefault="00DD60F8">
            <w:pPr>
              <w:rPr>
                <w:lang w:val="de-DE"/>
              </w:rPr>
            </w:pPr>
            <w:permStart w:id="1715235365" w:edGrp="everyone"/>
            <w:permEnd w:id="1715235365"/>
          </w:p>
        </w:tc>
      </w:tr>
      <w:tr w:rsidR="00DD60F8" w:rsidRPr="00FA07B3" w14:paraId="77254BF4" w14:textId="77777777" w:rsidTr="00905C38">
        <w:trPr>
          <w:jc w:val="center"/>
        </w:trPr>
        <w:tc>
          <w:tcPr>
            <w:tcW w:w="3121" w:type="dxa"/>
            <w:vAlign w:val="center"/>
          </w:tcPr>
          <w:p w14:paraId="4CD6E844" w14:textId="77777777" w:rsidR="00DD60F8" w:rsidRPr="00FA07B3" w:rsidRDefault="00713B92">
            <w:pPr>
              <w:rPr>
                <w:lang w:val="de-DE"/>
              </w:rPr>
            </w:pPr>
            <w:r w:rsidRPr="00FA07B3">
              <w:rPr>
                <w:sz w:val="18"/>
                <w:lang w:val="de-DE"/>
              </w:rPr>
              <w:t>Rechtsform</w:t>
            </w:r>
          </w:p>
        </w:tc>
        <w:tc>
          <w:tcPr>
            <w:tcW w:w="6514" w:type="dxa"/>
            <w:vAlign w:val="center"/>
          </w:tcPr>
          <w:p w14:paraId="6332EA08" w14:textId="77777777" w:rsidR="00DD60F8" w:rsidRPr="00FA07B3" w:rsidRDefault="00DD60F8">
            <w:pPr>
              <w:rPr>
                <w:lang w:val="de-DE"/>
              </w:rPr>
            </w:pPr>
            <w:permStart w:id="1174018804" w:edGrp="everyone"/>
            <w:permEnd w:id="1174018804"/>
          </w:p>
          <w:p w14:paraId="6B996785" w14:textId="77777777" w:rsidR="002E5CCF" w:rsidRPr="00FA07B3" w:rsidRDefault="002E5CCF">
            <w:pPr>
              <w:rPr>
                <w:lang w:val="de-DE"/>
              </w:rPr>
            </w:pPr>
          </w:p>
        </w:tc>
      </w:tr>
      <w:tr w:rsidR="00DD60F8" w:rsidRPr="00FA07B3" w14:paraId="6411E239" w14:textId="77777777" w:rsidTr="00905C38">
        <w:trPr>
          <w:jc w:val="center"/>
        </w:trPr>
        <w:tc>
          <w:tcPr>
            <w:tcW w:w="3121" w:type="dxa"/>
            <w:vAlign w:val="center"/>
          </w:tcPr>
          <w:p w14:paraId="6CDFCC8B" w14:textId="77777777" w:rsidR="00DD60F8" w:rsidRPr="00FA07B3" w:rsidRDefault="00713B92">
            <w:pPr>
              <w:rPr>
                <w:lang w:val="de-DE"/>
              </w:rPr>
            </w:pPr>
            <w:proofErr w:type="spellStart"/>
            <w:r w:rsidRPr="00FA07B3">
              <w:rPr>
                <w:sz w:val="18"/>
                <w:lang w:val="de-DE"/>
              </w:rPr>
              <w:t>USt</w:t>
            </w:r>
            <w:proofErr w:type="spellEnd"/>
            <w:r w:rsidRPr="00FA07B3">
              <w:rPr>
                <w:sz w:val="18"/>
                <w:lang w:val="de-DE"/>
              </w:rPr>
              <w:t>-ID-Nummer</w:t>
            </w:r>
          </w:p>
        </w:tc>
        <w:tc>
          <w:tcPr>
            <w:tcW w:w="6514" w:type="dxa"/>
            <w:vAlign w:val="center"/>
          </w:tcPr>
          <w:p w14:paraId="1811C12B" w14:textId="77777777" w:rsidR="00DD60F8" w:rsidRPr="00FA07B3" w:rsidRDefault="00DD60F8">
            <w:pPr>
              <w:rPr>
                <w:lang w:val="de-DE"/>
              </w:rPr>
            </w:pPr>
            <w:permStart w:id="1692159170" w:edGrp="everyone"/>
            <w:permEnd w:id="1692159170"/>
          </w:p>
          <w:p w14:paraId="60B6E8E7" w14:textId="77777777" w:rsidR="002E5CCF" w:rsidRPr="00FA07B3" w:rsidRDefault="002E5CCF">
            <w:pPr>
              <w:rPr>
                <w:lang w:val="de-DE"/>
              </w:rPr>
            </w:pPr>
          </w:p>
        </w:tc>
      </w:tr>
      <w:tr w:rsidR="00DD60F8" w:rsidRPr="00FA07B3" w14:paraId="3A5BA7AA" w14:textId="77777777" w:rsidTr="00905C38">
        <w:trPr>
          <w:jc w:val="center"/>
        </w:trPr>
        <w:tc>
          <w:tcPr>
            <w:tcW w:w="3121" w:type="dxa"/>
            <w:vAlign w:val="center"/>
          </w:tcPr>
          <w:p w14:paraId="1D208BA9" w14:textId="77777777" w:rsidR="00DD60F8" w:rsidRPr="00FA07B3" w:rsidRDefault="00713B92">
            <w:pPr>
              <w:rPr>
                <w:lang w:val="de-DE"/>
              </w:rPr>
            </w:pPr>
            <w:r w:rsidRPr="00FA07B3">
              <w:rPr>
                <w:sz w:val="18"/>
                <w:lang w:val="de-DE"/>
              </w:rPr>
              <w:t>Zeitpunkt der Unternehmensgründung</w:t>
            </w:r>
          </w:p>
        </w:tc>
        <w:tc>
          <w:tcPr>
            <w:tcW w:w="6514" w:type="dxa"/>
            <w:vAlign w:val="center"/>
          </w:tcPr>
          <w:p w14:paraId="4BE488BE" w14:textId="77777777" w:rsidR="00DD60F8" w:rsidRPr="00FA07B3" w:rsidRDefault="00DD60F8">
            <w:pPr>
              <w:rPr>
                <w:lang w:val="de-DE"/>
              </w:rPr>
            </w:pPr>
            <w:permStart w:id="333596907" w:edGrp="everyone"/>
            <w:permEnd w:id="333596907"/>
          </w:p>
          <w:p w14:paraId="049A9BE7" w14:textId="77777777" w:rsidR="002E5CCF" w:rsidRPr="00FA07B3" w:rsidRDefault="002E5CCF">
            <w:pPr>
              <w:rPr>
                <w:lang w:val="de-DE"/>
              </w:rPr>
            </w:pPr>
          </w:p>
        </w:tc>
      </w:tr>
      <w:tr w:rsidR="00DD60F8" w:rsidRPr="00C14668" w14:paraId="3E6FA93E" w14:textId="77777777" w:rsidTr="00905C38">
        <w:trPr>
          <w:jc w:val="center"/>
        </w:trPr>
        <w:tc>
          <w:tcPr>
            <w:tcW w:w="3121" w:type="dxa"/>
            <w:vAlign w:val="center"/>
          </w:tcPr>
          <w:p w14:paraId="693BE7D1" w14:textId="77777777" w:rsidR="00DD60F8" w:rsidRPr="00FA07B3" w:rsidRDefault="00713B92">
            <w:pPr>
              <w:rPr>
                <w:lang w:val="de-DE"/>
              </w:rPr>
            </w:pPr>
            <w:r w:rsidRPr="00FA07B3">
              <w:rPr>
                <w:sz w:val="18"/>
                <w:lang w:val="de-DE"/>
              </w:rPr>
              <w:t>Kontaktperson, Funktion, Telefon, E-Mail</w:t>
            </w:r>
          </w:p>
        </w:tc>
        <w:tc>
          <w:tcPr>
            <w:tcW w:w="6514" w:type="dxa"/>
            <w:vAlign w:val="center"/>
          </w:tcPr>
          <w:p w14:paraId="60B25349" w14:textId="77777777" w:rsidR="00DD60F8" w:rsidRPr="00FA07B3" w:rsidRDefault="00DD60F8">
            <w:pPr>
              <w:rPr>
                <w:lang w:val="de-DE"/>
              </w:rPr>
            </w:pPr>
            <w:permStart w:id="279261667" w:edGrp="everyone"/>
            <w:permEnd w:id="279261667"/>
          </w:p>
          <w:p w14:paraId="3A392C92" w14:textId="77777777" w:rsidR="002E5CCF" w:rsidRPr="00FA07B3" w:rsidRDefault="002E5CCF">
            <w:pPr>
              <w:rPr>
                <w:lang w:val="de-DE"/>
              </w:rPr>
            </w:pPr>
          </w:p>
        </w:tc>
      </w:tr>
      <w:tr w:rsidR="00DD60F8" w:rsidRPr="00FA07B3" w14:paraId="446D9117" w14:textId="77777777" w:rsidTr="00905C38">
        <w:trPr>
          <w:jc w:val="center"/>
        </w:trPr>
        <w:tc>
          <w:tcPr>
            <w:tcW w:w="3121" w:type="dxa"/>
            <w:vAlign w:val="center"/>
          </w:tcPr>
          <w:p w14:paraId="5CBC7EF2" w14:textId="43DF02A5" w:rsidR="00DD60F8" w:rsidRPr="00FA07B3" w:rsidRDefault="00713B92">
            <w:pPr>
              <w:rPr>
                <w:lang w:val="de-DE"/>
              </w:rPr>
            </w:pPr>
            <w:r w:rsidRPr="00FA07B3">
              <w:rPr>
                <w:sz w:val="18"/>
                <w:lang w:val="de-DE"/>
              </w:rPr>
              <w:t>Unternehmensgröße</w:t>
            </w:r>
            <w:r w:rsidR="00FA07B3" w:rsidRPr="00FA07B3">
              <w:rPr>
                <w:sz w:val="18"/>
                <w:lang w:val="de-DE"/>
              </w:rPr>
              <w:t xml:space="preserve"> (geht nicht in die Eignungsbewertung ein)</w:t>
            </w:r>
          </w:p>
        </w:tc>
        <w:tc>
          <w:tcPr>
            <w:tcW w:w="6514" w:type="dxa"/>
            <w:vAlign w:val="center"/>
          </w:tcPr>
          <w:p w14:paraId="24F83A37" w14:textId="7129164C" w:rsidR="002E5CCF" w:rsidRPr="00FA07B3" w:rsidRDefault="00713B92">
            <w:pPr>
              <w:rPr>
                <w:sz w:val="18"/>
                <w:lang w:val="de-DE"/>
              </w:rPr>
            </w:pPr>
            <w:permStart w:id="1063021122" w:edGrp="everyone"/>
            <w:r w:rsidRPr="00FA07B3">
              <w:rPr>
                <w:sz w:val="18"/>
                <w:lang w:val="de-DE"/>
              </w:rPr>
              <w:t>☐</w:t>
            </w:r>
            <w:permEnd w:id="1063021122"/>
            <w:r w:rsidRPr="00FA07B3">
              <w:rPr>
                <w:sz w:val="18"/>
                <w:lang w:val="de-DE"/>
              </w:rPr>
              <w:t xml:space="preserve"> Kleinstunternehmen</w:t>
            </w:r>
            <w:r w:rsidR="0003439F" w:rsidRPr="00FA07B3">
              <w:rPr>
                <w:sz w:val="18"/>
                <w:lang w:val="de-DE"/>
              </w:rPr>
              <w:t xml:space="preserve"> (</w:t>
            </w:r>
            <w:r w:rsidR="0009619E" w:rsidRPr="00FA07B3">
              <w:rPr>
                <w:sz w:val="18"/>
                <w:lang w:val="de-DE"/>
              </w:rPr>
              <w:t xml:space="preserve">&lt; </w:t>
            </w:r>
            <w:r w:rsidR="00507849" w:rsidRPr="00FA07B3">
              <w:rPr>
                <w:sz w:val="18"/>
                <w:lang w:val="de-DE"/>
              </w:rPr>
              <w:t xml:space="preserve">10 Beschäftigte </w:t>
            </w:r>
            <w:r w:rsidR="00507849" w:rsidRPr="00FA07B3">
              <w:rPr>
                <w:sz w:val="18"/>
                <w:u w:val="single"/>
                <w:lang w:val="de-DE"/>
              </w:rPr>
              <w:t>und</w:t>
            </w:r>
            <w:r w:rsidR="00507849" w:rsidRPr="00FA07B3">
              <w:rPr>
                <w:sz w:val="18"/>
                <w:lang w:val="de-DE"/>
              </w:rPr>
              <w:t xml:space="preserve"> Jahresumsatz bis 2 Mio. €</w:t>
            </w:r>
            <w:r w:rsidR="0003439F" w:rsidRPr="00FA07B3">
              <w:rPr>
                <w:sz w:val="18"/>
                <w:lang w:val="de-DE"/>
              </w:rPr>
              <w:t>)</w:t>
            </w:r>
          </w:p>
          <w:p w14:paraId="7771EA73" w14:textId="240E3038" w:rsidR="002E5CCF" w:rsidRPr="00FA07B3" w:rsidRDefault="00713B92">
            <w:pPr>
              <w:rPr>
                <w:sz w:val="18"/>
                <w:lang w:val="de-DE"/>
              </w:rPr>
            </w:pPr>
            <w:permStart w:id="2028143982" w:edGrp="everyone"/>
            <w:r w:rsidRPr="00FA07B3">
              <w:rPr>
                <w:sz w:val="18"/>
                <w:lang w:val="de-DE"/>
              </w:rPr>
              <w:t>☐</w:t>
            </w:r>
            <w:permEnd w:id="2028143982"/>
            <w:r w:rsidRPr="00FA07B3">
              <w:rPr>
                <w:sz w:val="18"/>
                <w:lang w:val="de-DE"/>
              </w:rPr>
              <w:t xml:space="preserve"> Kleines Unternehmen</w:t>
            </w:r>
            <w:r w:rsidR="0003439F" w:rsidRPr="00FA07B3">
              <w:rPr>
                <w:sz w:val="18"/>
                <w:lang w:val="de-DE"/>
              </w:rPr>
              <w:t xml:space="preserve"> </w:t>
            </w:r>
            <w:r w:rsidR="0009619E" w:rsidRPr="00FA07B3">
              <w:rPr>
                <w:sz w:val="18"/>
                <w:lang w:val="de-DE"/>
              </w:rPr>
              <w:t xml:space="preserve">(&lt; 50 Beschäftigte </w:t>
            </w:r>
            <w:r w:rsidR="0009619E" w:rsidRPr="00FA07B3">
              <w:rPr>
                <w:sz w:val="18"/>
                <w:u w:val="single"/>
                <w:lang w:val="de-DE"/>
              </w:rPr>
              <w:t>und</w:t>
            </w:r>
            <w:r w:rsidR="0009619E" w:rsidRPr="00FA07B3">
              <w:rPr>
                <w:sz w:val="18"/>
                <w:lang w:val="de-DE"/>
              </w:rPr>
              <w:t xml:space="preserve"> Jahresumsatz bis 10 Mio. €)</w:t>
            </w:r>
          </w:p>
          <w:p w14:paraId="05D50873" w14:textId="44E64886" w:rsidR="002E5CCF" w:rsidRPr="00FA07B3" w:rsidRDefault="00713B92">
            <w:pPr>
              <w:rPr>
                <w:sz w:val="18"/>
                <w:lang w:val="de-DE"/>
              </w:rPr>
            </w:pPr>
            <w:permStart w:id="578054238" w:edGrp="everyone"/>
            <w:r w:rsidRPr="00FA07B3">
              <w:rPr>
                <w:sz w:val="18"/>
                <w:lang w:val="de-DE"/>
              </w:rPr>
              <w:t>☐</w:t>
            </w:r>
            <w:permEnd w:id="578054238"/>
            <w:r w:rsidRPr="00FA07B3">
              <w:rPr>
                <w:sz w:val="18"/>
                <w:lang w:val="de-DE"/>
              </w:rPr>
              <w:t xml:space="preserve"> Mittleres Unternehmen</w:t>
            </w:r>
            <w:r w:rsidR="00386E62" w:rsidRPr="00FA07B3">
              <w:rPr>
                <w:sz w:val="18"/>
                <w:lang w:val="de-DE"/>
              </w:rPr>
              <w:t xml:space="preserve"> (&lt; 250 Beschäftigte </w:t>
            </w:r>
            <w:r w:rsidR="00386E62" w:rsidRPr="00FA07B3">
              <w:rPr>
                <w:sz w:val="18"/>
                <w:u w:val="single"/>
                <w:lang w:val="de-DE"/>
              </w:rPr>
              <w:t>und</w:t>
            </w:r>
            <w:r w:rsidR="00386E62" w:rsidRPr="00FA07B3">
              <w:rPr>
                <w:sz w:val="18"/>
                <w:lang w:val="de-DE"/>
              </w:rPr>
              <w:t xml:space="preserve"> Jahresumsatz bis 50 Mio. €)</w:t>
            </w:r>
          </w:p>
          <w:p w14:paraId="465EF86F" w14:textId="0DAE1E75" w:rsidR="00DD60F8" w:rsidRPr="00FA07B3" w:rsidRDefault="00713B92">
            <w:pPr>
              <w:rPr>
                <w:sz w:val="18"/>
                <w:lang w:val="de-DE"/>
              </w:rPr>
            </w:pPr>
            <w:permStart w:id="1151474814" w:edGrp="everyone"/>
            <w:r w:rsidRPr="00FA07B3">
              <w:rPr>
                <w:sz w:val="18"/>
                <w:lang w:val="de-DE"/>
              </w:rPr>
              <w:t>☐</w:t>
            </w:r>
            <w:permEnd w:id="1151474814"/>
            <w:r w:rsidRPr="00FA07B3">
              <w:rPr>
                <w:sz w:val="18"/>
                <w:lang w:val="de-DE"/>
              </w:rPr>
              <w:t xml:space="preserve"> Großunternehmen</w:t>
            </w:r>
            <w:r w:rsidR="00386E62" w:rsidRPr="00FA07B3">
              <w:rPr>
                <w:sz w:val="18"/>
                <w:lang w:val="de-DE"/>
              </w:rPr>
              <w:t xml:space="preserve"> (</w:t>
            </w:r>
            <w:r w:rsidR="00067EF3" w:rsidRPr="00FA07B3">
              <w:rPr>
                <w:rFonts w:cs="Arial"/>
                <w:sz w:val="18"/>
                <w:lang w:val="de-DE"/>
              </w:rPr>
              <w:t>≥</w:t>
            </w:r>
            <w:r w:rsidR="00067EF3" w:rsidRPr="00FA07B3">
              <w:rPr>
                <w:sz w:val="18"/>
                <w:lang w:val="de-DE"/>
              </w:rPr>
              <w:t xml:space="preserve"> </w:t>
            </w:r>
            <w:r w:rsidR="00386E62" w:rsidRPr="00FA07B3">
              <w:rPr>
                <w:sz w:val="18"/>
                <w:lang w:val="de-DE"/>
              </w:rPr>
              <w:t xml:space="preserve">250 Beschäftigte </w:t>
            </w:r>
            <w:r w:rsidR="00386E62" w:rsidRPr="00FA07B3">
              <w:rPr>
                <w:sz w:val="18"/>
                <w:u w:val="single"/>
                <w:lang w:val="de-DE"/>
              </w:rPr>
              <w:t>oder</w:t>
            </w:r>
            <w:r w:rsidR="00386E62" w:rsidRPr="00FA07B3">
              <w:rPr>
                <w:sz w:val="18"/>
                <w:lang w:val="de-DE"/>
              </w:rPr>
              <w:t xml:space="preserve"> Jahresumsatz über 50 Mio. €</w:t>
            </w:r>
            <w:r w:rsidR="00067EF3" w:rsidRPr="00FA07B3">
              <w:rPr>
                <w:sz w:val="18"/>
                <w:lang w:val="de-DE"/>
              </w:rPr>
              <w:t>)</w:t>
            </w:r>
          </w:p>
        </w:tc>
      </w:tr>
    </w:tbl>
    <w:p w14:paraId="3A64063C" w14:textId="77777777" w:rsidR="00DD60F8" w:rsidRPr="00FA07B3" w:rsidRDefault="00DD60F8">
      <w:pPr>
        <w:rPr>
          <w:lang w:val="de-DE"/>
        </w:rPr>
      </w:pPr>
    </w:p>
    <w:p w14:paraId="2A4FEE56" w14:textId="77777777" w:rsidR="00DD60F8" w:rsidRPr="00FA07B3" w:rsidRDefault="00713B92">
      <w:pPr>
        <w:rPr>
          <w:lang w:val="de-DE"/>
        </w:rPr>
      </w:pPr>
      <w:r w:rsidRPr="00FA07B3">
        <w:rPr>
          <w:lang w:val="de-DE"/>
        </w:rPr>
        <w:t>Bei Bewerbergemeinschaften ist die Tabelle für jedes Mitglied gesondert auszufüllen. Die Rollen und Leistungsanteile der Mitglieder sind eindeutig zu beschreiben.</w:t>
      </w:r>
    </w:p>
    <w:p w14:paraId="5777181B" w14:textId="77777777" w:rsidR="00DD60F8" w:rsidRPr="00FA07B3" w:rsidRDefault="00713B92">
      <w:pPr>
        <w:pStyle w:val="berschrift2"/>
        <w:rPr>
          <w:lang w:val="de-DE"/>
        </w:rPr>
      </w:pPr>
      <w:r w:rsidRPr="00FA07B3">
        <w:rPr>
          <w:lang w:val="de-DE"/>
        </w:rPr>
        <w:t>2.2 Bewerbergemeinschaften, Unterauftragnehmer und Eignungsleihe</w:t>
      </w:r>
    </w:p>
    <w:p w14:paraId="0EE4ACDD" w14:textId="77777777" w:rsidR="00DD60F8" w:rsidRPr="00FA07B3" w:rsidRDefault="00713B92">
      <w:pPr>
        <w:rPr>
          <w:lang w:val="de-DE"/>
        </w:rPr>
      </w:pPr>
      <w:r w:rsidRPr="00FA07B3">
        <w:rPr>
          <w:lang w:val="de-DE"/>
        </w:rPr>
        <w:t xml:space="preserve">Der Bewerber hat anzugeben, ob er als Einzelbewerber, als Bewerbergemeinschaft, unter Einbindung von Unterauftragnehmern oder unter Inanspruchnahme der Kapazitäten anderer Unternehmen auftritt. Unterauftragnehmer erbringen konkrete Leistungsteile. Eignungsleihe liegt vor, wenn sich der Bewerber zum </w:t>
      </w:r>
      <w:r w:rsidRPr="00FA07B3">
        <w:rPr>
          <w:lang w:val="de-DE"/>
        </w:rPr>
        <w:lastRenderedPageBreak/>
        <w:t>Nachweis seiner eigenen Eignung auf Kapazitäten eines anderen Unternehmens beruft. Beides kann zusammenfallen, muss aber nicht identisch sein.</w:t>
      </w:r>
    </w:p>
    <w:tbl>
      <w:tblPr>
        <w:tblStyle w:val="Tabellenraster"/>
        <w:tblW w:w="0" w:type="auto"/>
        <w:jc w:val="center"/>
        <w:tblLook w:val="04A0" w:firstRow="1" w:lastRow="0" w:firstColumn="1" w:lastColumn="0" w:noHBand="0" w:noVBand="1"/>
      </w:tblPr>
      <w:tblGrid>
        <w:gridCol w:w="5088"/>
        <w:gridCol w:w="4534"/>
      </w:tblGrid>
      <w:tr w:rsidR="00DD60F8" w:rsidRPr="00FA07B3" w14:paraId="11239902" w14:textId="77777777" w:rsidTr="00905C38">
        <w:trPr>
          <w:jc w:val="center"/>
        </w:trPr>
        <w:tc>
          <w:tcPr>
            <w:tcW w:w="5100" w:type="dxa"/>
            <w:shd w:val="clear" w:color="auto" w:fill="D9EAF7"/>
            <w:vAlign w:val="center"/>
          </w:tcPr>
          <w:p w14:paraId="75C840B8" w14:textId="77777777" w:rsidR="00DD60F8" w:rsidRPr="00FA07B3" w:rsidRDefault="00713B92">
            <w:pPr>
              <w:rPr>
                <w:lang w:val="de-DE"/>
              </w:rPr>
            </w:pPr>
            <w:r w:rsidRPr="00FA07B3">
              <w:rPr>
                <w:b/>
                <w:sz w:val="18"/>
                <w:lang w:val="de-DE"/>
              </w:rPr>
              <w:t>Erklärung</w:t>
            </w:r>
          </w:p>
        </w:tc>
        <w:tc>
          <w:tcPr>
            <w:tcW w:w="4541" w:type="dxa"/>
            <w:shd w:val="clear" w:color="auto" w:fill="D9EAF7"/>
            <w:vAlign w:val="center"/>
          </w:tcPr>
          <w:p w14:paraId="1E67DA04" w14:textId="77777777" w:rsidR="00DD60F8" w:rsidRPr="00FA07B3" w:rsidRDefault="00713B92">
            <w:pPr>
              <w:rPr>
                <w:lang w:val="de-DE"/>
              </w:rPr>
            </w:pPr>
            <w:r w:rsidRPr="00FA07B3">
              <w:rPr>
                <w:b/>
                <w:sz w:val="18"/>
                <w:lang w:val="de-DE"/>
              </w:rPr>
              <w:t>Ankreuzen / Angaben</w:t>
            </w:r>
          </w:p>
        </w:tc>
      </w:tr>
      <w:tr w:rsidR="00DD60F8" w:rsidRPr="00C14668" w14:paraId="28EFACD0" w14:textId="77777777" w:rsidTr="00905C38">
        <w:trPr>
          <w:jc w:val="center"/>
        </w:trPr>
        <w:tc>
          <w:tcPr>
            <w:tcW w:w="5100" w:type="dxa"/>
            <w:vAlign w:val="center"/>
          </w:tcPr>
          <w:p w14:paraId="1DB19521" w14:textId="77777777" w:rsidR="00DD60F8" w:rsidRPr="00FA07B3" w:rsidRDefault="00713B92">
            <w:pPr>
              <w:rPr>
                <w:lang w:val="de-DE"/>
              </w:rPr>
            </w:pPr>
            <w:r w:rsidRPr="00FA07B3">
              <w:rPr>
                <w:sz w:val="18"/>
                <w:lang w:val="de-DE"/>
              </w:rPr>
              <w:t>Teilnahmeantrag als Bewerbergemeinschaft</w:t>
            </w:r>
          </w:p>
        </w:tc>
        <w:tc>
          <w:tcPr>
            <w:tcW w:w="4541" w:type="dxa"/>
            <w:vAlign w:val="center"/>
          </w:tcPr>
          <w:p w14:paraId="40B2DDB1" w14:textId="77777777" w:rsidR="00DD60F8" w:rsidRPr="00FA07B3" w:rsidRDefault="00713B92">
            <w:pPr>
              <w:rPr>
                <w:lang w:val="de-DE"/>
              </w:rPr>
            </w:pPr>
            <w:permStart w:id="1441741996" w:edGrp="everyone"/>
            <w:r w:rsidRPr="00FA07B3">
              <w:rPr>
                <w:sz w:val="18"/>
                <w:lang w:val="de-DE"/>
              </w:rPr>
              <w:t>☐</w:t>
            </w:r>
            <w:permEnd w:id="1441741996"/>
            <w:r w:rsidRPr="00FA07B3">
              <w:rPr>
                <w:sz w:val="18"/>
                <w:lang w:val="de-DE"/>
              </w:rPr>
              <w:t xml:space="preserve"> nein  </w:t>
            </w:r>
            <w:permStart w:id="128282511" w:edGrp="everyone"/>
            <w:r w:rsidRPr="00FA07B3">
              <w:rPr>
                <w:sz w:val="18"/>
                <w:lang w:val="de-DE"/>
              </w:rPr>
              <w:t>☐</w:t>
            </w:r>
            <w:permEnd w:id="128282511"/>
            <w:r w:rsidRPr="00FA07B3">
              <w:rPr>
                <w:sz w:val="18"/>
                <w:lang w:val="de-DE"/>
              </w:rPr>
              <w:t xml:space="preserve"> ja; Anlage Bewerbergemeinschaftserklärung beifügen</w:t>
            </w:r>
          </w:p>
        </w:tc>
      </w:tr>
      <w:tr w:rsidR="00DD60F8" w:rsidRPr="00C14668" w14:paraId="1947033E" w14:textId="77777777" w:rsidTr="00905C38">
        <w:trPr>
          <w:jc w:val="center"/>
        </w:trPr>
        <w:tc>
          <w:tcPr>
            <w:tcW w:w="5100" w:type="dxa"/>
            <w:vAlign w:val="center"/>
          </w:tcPr>
          <w:p w14:paraId="0DC5756B" w14:textId="77777777" w:rsidR="00DD60F8" w:rsidRPr="00FA07B3" w:rsidRDefault="00713B92">
            <w:pPr>
              <w:rPr>
                <w:lang w:val="de-DE"/>
              </w:rPr>
            </w:pPr>
            <w:r w:rsidRPr="00FA07B3">
              <w:rPr>
                <w:sz w:val="18"/>
                <w:lang w:val="de-DE"/>
              </w:rPr>
              <w:t>Einsatz von Unterauftragnehmern vorgesehen</w:t>
            </w:r>
          </w:p>
        </w:tc>
        <w:tc>
          <w:tcPr>
            <w:tcW w:w="4541" w:type="dxa"/>
            <w:vAlign w:val="center"/>
          </w:tcPr>
          <w:p w14:paraId="6B3632C8" w14:textId="77777777" w:rsidR="00DD60F8" w:rsidRPr="00FA07B3" w:rsidRDefault="00713B92">
            <w:pPr>
              <w:rPr>
                <w:lang w:val="de-DE"/>
              </w:rPr>
            </w:pPr>
            <w:permStart w:id="577973871" w:edGrp="everyone"/>
            <w:r w:rsidRPr="00FA07B3">
              <w:rPr>
                <w:sz w:val="18"/>
                <w:lang w:val="de-DE"/>
              </w:rPr>
              <w:t>☐</w:t>
            </w:r>
            <w:permEnd w:id="577973871"/>
            <w:r w:rsidRPr="00FA07B3">
              <w:rPr>
                <w:sz w:val="18"/>
                <w:lang w:val="de-DE"/>
              </w:rPr>
              <w:t xml:space="preserve"> nein  </w:t>
            </w:r>
            <w:permStart w:id="1260153197" w:edGrp="everyone"/>
            <w:r w:rsidRPr="00FA07B3">
              <w:rPr>
                <w:sz w:val="18"/>
                <w:lang w:val="de-DE"/>
              </w:rPr>
              <w:t>☐</w:t>
            </w:r>
            <w:permEnd w:id="1260153197"/>
            <w:r w:rsidRPr="00FA07B3">
              <w:rPr>
                <w:sz w:val="18"/>
                <w:lang w:val="de-DE"/>
              </w:rPr>
              <w:t xml:space="preserve"> ja; Leistungsteile und Unternehmen benennen, soweit bekannt</w:t>
            </w:r>
          </w:p>
        </w:tc>
      </w:tr>
      <w:tr w:rsidR="00DD60F8" w:rsidRPr="00C14668" w14:paraId="719AFE38" w14:textId="77777777" w:rsidTr="00905C38">
        <w:trPr>
          <w:jc w:val="center"/>
        </w:trPr>
        <w:tc>
          <w:tcPr>
            <w:tcW w:w="5100" w:type="dxa"/>
            <w:vAlign w:val="center"/>
          </w:tcPr>
          <w:p w14:paraId="54541A3E" w14:textId="77777777" w:rsidR="00DD60F8" w:rsidRPr="00FA07B3" w:rsidRDefault="00713B92">
            <w:pPr>
              <w:rPr>
                <w:lang w:val="de-DE"/>
              </w:rPr>
            </w:pPr>
            <w:r w:rsidRPr="00FA07B3">
              <w:rPr>
                <w:sz w:val="18"/>
                <w:lang w:val="de-DE"/>
              </w:rPr>
              <w:t>Inanspruchnahme von Kapazitäten anderer Unternehmen im Wege der Eignungsleihe</w:t>
            </w:r>
          </w:p>
        </w:tc>
        <w:tc>
          <w:tcPr>
            <w:tcW w:w="4541" w:type="dxa"/>
            <w:vAlign w:val="center"/>
          </w:tcPr>
          <w:p w14:paraId="397FA99F" w14:textId="77777777" w:rsidR="00DD60F8" w:rsidRPr="00FA07B3" w:rsidRDefault="00713B92">
            <w:pPr>
              <w:rPr>
                <w:lang w:val="de-DE"/>
              </w:rPr>
            </w:pPr>
            <w:permStart w:id="1451972639" w:edGrp="everyone"/>
            <w:r w:rsidRPr="00FA07B3">
              <w:rPr>
                <w:sz w:val="18"/>
                <w:lang w:val="de-DE"/>
              </w:rPr>
              <w:t>☐</w:t>
            </w:r>
            <w:permEnd w:id="1451972639"/>
            <w:r w:rsidRPr="00FA07B3">
              <w:rPr>
                <w:sz w:val="18"/>
                <w:lang w:val="de-DE"/>
              </w:rPr>
              <w:t xml:space="preserve"> nein  </w:t>
            </w:r>
            <w:permStart w:id="2063428888" w:edGrp="everyone"/>
            <w:r w:rsidRPr="00FA07B3">
              <w:rPr>
                <w:sz w:val="18"/>
                <w:lang w:val="de-DE"/>
              </w:rPr>
              <w:t>☐</w:t>
            </w:r>
            <w:permEnd w:id="2063428888"/>
            <w:r w:rsidRPr="00FA07B3">
              <w:rPr>
                <w:sz w:val="18"/>
                <w:lang w:val="de-DE"/>
              </w:rPr>
              <w:t xml:space="preserve"> ja; Verpflichtungserklärung auf gesonderte Anforderung beifügen</w:t>
            </w:r>
          </w:p>
        </w:tc>
      </w:tr>
    </w:tbl>
    <w:p w14:paraId="621792CB" w14:textId="77777777" w:rsidR="00DD60F8" w:rsidRPr="00FA07B3" w:rsidRDefault="00DD60F8">
      <w:pPr>
        <w:rPr>
          <w:lang w:val="de-DE"/>
        </w:rPr>
      </w:pPr>
    </w:p>
    <w:p w14:paraId="3D6757AE" w14:textId="77777777" w:rsidR="00DD60F8" w:rsidRPr="00FA07B3" w:rsidRDefault="00713B92">
      <w:pPr>
        <w:pStyle w:val="berschrift2"/>
        <w:rPr>
          <w:lang w:val="de-DE"/>
        </w:rPr>
      </w:pPr>
      <w:r w:rsidRPr="00FA07B3">
        <w:rPr>
          <w:lang w:val="de-DE"/>
        </w:rPr>
        <w:t>2.3 Ausschlussgründe und Zuverlässigkeit</w:t>
      </w:r>
    </w:p>
    <w:p w14:paraId="409B7132" w14:textId="77777777" w:rsidR="00DD60F8" w:rsidRPr="00FA07B3" w:rsidRDefault="00713B92">
      <w:pPr>
        <w:rPr>
          <w:lang w:val="de-DE"/>
        </w:rPr>
      </w:pPr>
      <w:r w:rsidRPr="00FA07B3">
        <w:rPr>
          <w:lang w:val="de-DE"/>
        </w:rPr>
        <w:t>Der Bewerber bestätigt mit Abgabe des Teilnahmeantrags, dass keine zwingenden Ausschlussgründe nach § 123 GWB und keine fakultativen Ausschlussgründe nach § 124 GWB vorliegen. Die Eigenerklärung zu Ausschlussgründen ist beizufügen. Bei Bewerbergemeinschaften ist die Erklärung von jedem Mitglied abzugeben; bei Unterauftragnehmern oder eignungsverleihenden Unternehmen nach gesonderter Anforderung.</w:t>
      </w:r>
    </w:p>
    <w:p w14:paraId="265273D7" w14:textId="77777777" w:rsidR="00DD60F8" w:rsidRPr="00FA07B3" w:rsidRDefault="00713B92">
      <w:pPr>
        <w:pStyle w:val="berschrift2"/>
        <w:rPr>
          <w:lang w:val="de-DE"/>
        </w:rPr>
      </w:pPr>
      <w:r w:rsidRPr="00FA07B3">
        <w:rPr>
          <w:lang w:val="de-DE"/>
        </w:rPr>
        <w:t>2.4 Wirtschaftliche und finanzielle Leistungsfähigkeit</w:t>
      </w:r>
    </w:p>
    <w:p w14:paraId="6C4C7E02" w14:textId="77777777" w:rsidR="00DD60F8" w:rsidRPr="00FA07B3" w:rsidRDefault="00713B92">
      <w:pPr>
        <w:rPr>
          <w:lang w:val="de-DE"/>
        </w:rPr>
      </w:pPr>
      <w:r w:rsidRPr="00FA07B3">
        <w:rPr>
          <w:lang w:val="de-DE"/>
        </w:rPr>
        <w:t>Anzugeben sind der Gesamtumsatz sowie der Umsatz im Tätigkeitsbereich des Auftrags in den letzten drei abgeschlossenen Geschäftsjahren. Maßgeblich für die Bewertung ist der durchschnittliche Nettojahresumsatz im Tätigkeitsbereich des Auftrags, also insbesondere Personalentwicklung, Managemententwicklung, Führungskräfteentwicklung, Organisationsentwicklung und vergleichbare Beratungsleistungen.</w:t>
      </w:r>
    </w:p>
    <w:tbl>
      <w:tblPr>
        <w:tblStyle w:val="Tabellenraster"/>
        <w:tblW w:w="0" w:type="auto"/>
        <w:jc w:val="center"/>
        <w:tblLook w:val="04A0" w:firstRow="1" w:lastRow="0" w:firstColumn="1" w:lastColumn="0" w:noHBand="0" w:noVBand="1"/>
      </w:tblPr>
      <w:tblGrid>
        <w:gridCol w:w="2262"/>
        <w:gridCol w:w="3397"/>
        <w:gridCol w:w="3963"/>
      </w:tblGrid>
      <w:tr w:rsidR="00DD60F8" w:rsidRPr="00C14668" w14:paraId="300E27B5" w14:textId="77777777" w:rsidTr="00905C38">
        <w:trPr>
          <w:jc w:val="center"/>
        </w:trPr>
        <w:tc>
          <w:tcPr>
            <w:tcW w:w="2265" w:type="dxa"/>
            <w:shd w:val="clear" w:color="auto" w:fill="D9EAF7"/>
            <w:vAlign w:val="center"/>
          </w:tcPr>
          <w:p w14:paraId="4D8B04C4" w14:textId="77777777" w:rsidR="00DD60F8" w:rsidRPr="00FA07B3" w:rsidRDefault="00713B92">
            <w:pPr>
              <w:rPr>
                <w:lang w:val="de-DE"/>
              </w:rPr>
            </w:pPr>
            <w:r w:rsidRPr="00FA07B3">
              <w:rPr>
                <w:b/>
                <w:sz w:val="18"/>
                <w:lang w:val="de-DE"/>
              </w:rPr>
              <w:t>Geschäftsjahr</w:t>
            </w:r>
          </w:p>
        </w:tc>
        <w:tc>
          <w:tcPr>
            <w:tcW w:w="3402" w:type="dxa"/>
            <w:shd w:val="clear" w:color="auto" w:fill="D9EAF7"/>
            <w:vAlign w:val="center"/>
          </w:tcPr>
          <w:p w14:paraId="6942BEB9" w14:textId="77777777" w:rsidR="00DD60F8" w:rsidRPr="00FA07B3" w:rsidRDefault="00713B92">
            <w:pPr>
              <w:rPr>
                <w:lang w:val="de-DE"/>
              </w:rPr>
            </w:pPr>
            <w:r w:rsidRPr="00FA07B3">
              <w:rPr>
                <w:b/>
                <w:sz w:val="18"/>
                <w:lang w:val="de-DE"/>
              </w:rPr>
              <w:t>Gesamtumsatz netto in EUR</w:t>
            </w:r>
          </w:p>
        </w:tc>
        <w:tc>
          <w:tcPr>
            <w:tcW w:w="3969" w:type="dxa"/>
            <w:shd w:val="clear" w:color="auto" w:fill="D9EAF7"/>
            <w:vAlign w:val="center"/>
          </w:tcPr>
          <w:p w14:paraId="409BB226" w14:textId="77777777" w:rsidR="00DD60F8" w:rsidRPr="00FA07B3" w:rsidRDefault="00713B92">
            <w:pPr>
              <w:rPr>
                <w:lang w:val="de-DE"/>
              </w:rPr>
            </w:pPr>
            <w:r w:rsidRPr="00FA07B3">
              <w:rPr>
                <w:b/>
                <w:sz w:val="18"/>
                <w:lang w:val="de-DE"/>
              </w:rPr>
              <w:t>Umsatz im Tätigkeitsbereich des Auftrags netto in EUR</w:t>
            </w:r>
          </w:p>
        </w:tc>
      </w:tr>
      <w:tr w:rsidR="00DD60F8" w:rsidRPr="00FA07B3" w14:paraId="41C702C6" w14:textId="77777777" w:rsidTr="00905C38">
        <w:trPr>
          <w:jc w:val="center"/>
        </w:trPr>
        <w:tc>
          <w:tcPr>
            <w:tcW w:w="2265" w:type="dxa"/>
            <w:vAlign w:val="center"/>
          </w:tcPr>
          <w:p w14:paraId="2A1624AB" w14:textId="77777777" w:rsidR="00DD60F8" w:rsidRPr="00FA07B3" w:rsidRDefault="00713B92">
            <w:pPr>
              <w:rPr>
                <w:lang w:val="de-DE"/>
              </w:rPr>
            </w:pPr>
            <w:r w:rsidRPr="00FA07B3">
              <w:rPr>
                <w:sz w:val="18"/>
                <w:lang w:val="de-DE"/>
              </w:rPr>
              <w:t>2025</w:t>
            </w:r>
          </w:p>
        </w:tc>
        <w:tc>
          <w:tcPr>
            <w:tcW w:w="3402" w:type="dxa"/>
            <w:vAlign w:val="center"/>
          </w:tcPr>
          <w:p w14:paraId="2E898CC3" w14:textId="77777777" w:rsidR="00DD60F8" w:rsidRPr="00FA07B3" w:rsidRDefault="00DD60F8">
            <w:pPr>
              <w:rPr>
                <w:lang w:val="de-DE"/>
              </w:rPr>
            </w:pPr>
            <w:permStart w:id="856707768" w:edGrp="everyone"/>
            <w:permEnd w:id="856707768"/>
          </w:p>
        </w:tc>
        <w:tc>
          <w:tcPr>
            <w:tcW w:w="3969" w:type="dxa"/>
            <w:vAlign w:val="center"/>
          </w:tcPr>
          <w:p w14:paraId="6DE9EA1B" w14:textId="77777777" w:rsidR="00DD60F8" w:rsidRPr="00FA07B3" w:rsidRDefault="00DD60F8">
            <w:pPr>
              <w:rPr>
                <w:lang w:val="de-DE"/>
              </w:rPr>
            </w:pPr>
            <w:permStart w:id="1906270470" w:edGrp="everyone"/>
            <w:permEnd w:id="1906270470"/>
          </w:p>
        </w:tc>
      </w:tr>
      <w:tr w:rsidR="00DD60F8" w:rsidRPr="00FA07B3" w14:paraId="15681301" w14:textId="77777777" w:rsidTr="00905C38">
        <w:trPr>
          <w:jc w:val="center"/>
        </w:trPr>
        <w:tc>
          <w:tcPr>
            <w:tcW w:w="2265" w:type="dxa"/>
            <w:vAlign w:val="center"/>
          </w:tcPr>
          <w:p w14:paraId="0AC22E3D" w14:textId="77777777" w:rsidR="00DD60F8" w:rsidRPr="00FA07B3" w:rsidRDefault="00713B92">
            <w:pPr>
              <w:rPr>
                <w:lang w:val="de-DE"/>
              </w:rPr>
            </w:pPr>
            <w:r w:rsidRPr="00FA07B3">
              <w:rPr>
                <w:sz w:val="18"/>
                <w:lang w:val="de-DE"/>
              </w:rPr>
              <w:t>2024</w:t>
            </w:r>
          </w:p>
        </w:tc>
        <w:tc>
          <w:tcPr>
            <w:tcW w:w="3402" w:type="dxa"/>
            <w:vAlign w:val="center"/>
          </w:tcPr>
          <w:p w14:paraId="56749880" w14:textId="77777777" w:rsidR="00DD60F8" w:rsidRPr="00FA07B3" w:rsidRDefault="00DD60F8">
            <w:pPr>
              <w:rPr>
                <w:lang w:val="de-DE"/>
              </w:rPr>
            </w:pPr>
            <w:permStart w:id="452015060" w:edGrp="everyone"/>
            <w:permEnd w:id="452015060"/>
          </w:p>
        </w:tc>
        <w:tc>
          <w:tcPr>
            <w:tcW w:w="3969" w:type="dxa"/>
            <w:vAlign w:val="center"/>
          </w:tcPr>
          <w:p w14:paraId="520B4522" w14:textId="77777777" w:rsidR="00DD60F8" w:rsidRPr="00FA07B3" w:rsidRDefault="00DD60F8">
            <w:pPr>
              <w:rPr>
                <w:lang w:val="de-DE"/>
              </w:rPr>
            </w:pPr>
            <w:permStart w:id="1343124476" w:edGrp="everyone"/>
            <w:permEnd w:id="1343124476"/>
          </w:p>
        </w:tc>
      </w:tr>
      <w:tr w:rsidR="00DD60F8" w:rsidRPr="00FA07B3" w14:paraId="00B92390" w14:textId="77777777" w:rsidTr="00905C38">
        <w:trPr>
          <w:jc w:val="center"/>
        </w:trPr>
        <w:tc>
          <w:tcPr>
            <w:tcW w:w="2265" w:type="dxa"/>
            <w:vAlign w:val="center"/>
          </w:tcPr>
          <w:p w14:paraId="54ADC52F" w14:textId="77777777" w:rsidR="00DD60F8" w:rsidRPr="00FA07B3" w:rsidRDefault="00713B92">
            <w:pPr>
              <w:rPr>
                <w:lang w:val="de-DE"/>
              </w:rPr>
            </w:pPr>
            <w:r w:rsidRPr="00FA07B3">
              <w:rPr>
                <w:sz w:val="18"/>
                <w:lang w:val="de-DE"/>
              </w:rPr>
              <w:t>2023</w:t>
            </w:r>
          </w:p>
        </w:tc>
        <w:tc>
          <w:tcPr>
            <w:tcW w:w="3402" w:type="dxa"/>
            <w:vAlign w:val="center"/>
          </w:tcPr>
          <w:p w14:paraId="29728247" w14:textId="77777777" w:rsidR="00DD60F8" w:rsidRPr="00FA07B3" w:rsidRDefault="00DD60F8">
            <w:pPr>
              <w:rPr>
                <w:lang w:val="de-DE"/>
              </w:rPr>
            </w:pPr>
            <w:permStart w:id="1156006787" w:edGrp="everyone"/>
            <w:permEnd w:id="1156006787"/>
          </w:p>
        </w:tc>
        <w:tc>
          <w:tcPr>
            <w:tcW w:w="3969" w:type="dxa"/>
            <w:vAlign w:val="center"/>
          </w:tcPr>
          <w:p w14:paraId="28FCAE58" w14:textId="77777777" w:rsidR="00DD60F8" w:rsidRPr="00FA07B3" w:rsidRDefault="00DD60F8">
            <w:pPr>
              <w:rPr>
                <w:lang w:val="de-DE"/>
              </w:rPr>
            </w:pPr>
            <w:permStart w:id="631273607" w:edGrp="everyone"/>
            <w:permEnd w:id="631273607"/>
          </w:p>
        </w:tc>
      </w:tr>
    </w:tbl>
    <w:p w14:paraId="59960AA0" w14:textId="77777777" w:rsidR="00DD60F8" w:rsidRPr="00FA07B3" w:rsidRDefault="00DD60F8">
      <w:pPr>
        <w:rPr>
          <w:lang w:val="de-DE"/>
        </w:rPr>
      </w:pPr>
    </w:p>
    <w:p w14:paraId="6C22889F" w14:textId="77777777" w:rsidR="00DD60F8" w:rsidRPr="00FA07B3" w:rsidRDefault="00713B92">
      <w:pPr>
        <w:rPr>
          <w:lang w:val="de-DE"/>
        </w:rPr>
      </w:pPr>
      <w:r w:rsidRPr="00FA07B3">
        <w:rPr>
          <w:lang w:val="de-DE"/>
        </w:rPr>
        <w:t>Mindestanforderung: Der durchschnittliche Jahresumsatz im Tätigkeitsbereich des Auftrags muss in den letzten drei Geschäftsjahren mindestens 150.000 EUR netto betragen. Bei Bewerbergemeinschaften werden die Umsätze der Mitglieder addiert. Die Mindestanforderung orientiert sich am Auftragsvolumen und soll eine ausreichende wirtschaftliche Stabilität im relevanten Leistungsbereich sicherstellen, ohne kleine und mittlere spezialisierte Anbieter unangemessen auszuschließen.</w:t>
      </w:r>
    </w:p>
    <w:p w14:paraId="03E021AB" w14:textId="77777777" w:rsidR="00DD60F8" w:rsidRPr="00FA07B3" w:rsidRDefault="00713B92">
      <w:pPr>
        <w:pStyle w:val="berschrift2"/>
        <w:rPr>
          <w:lang w:val="de-DE"/>
        </w:rPr>
      </w:pPr>
      <w:r w:rsidRPr="00FA07B3">
        <w:rPr>
          <w:lang w:val="de-DE"/>
        </w:rPr>
        <w:t>2.5 Technische und berufliche Leistungsfähigkeit</w:t>
      </w:r>
    </w:p>
    <w:p w14:paraId="487851CC" w14:textId="77777777" w:rsidR="00DD60F8" w:rsidRPr="00FA07B3" w:rsidRDefault="00713B92">
      <w:pPr>
        <w:pStyle w:val="berschrift3"/>
        <w:rPr>
          <w:lang w:val="de-DE"/>
        </w:rPr>
      </w:pPr>
      <w:r w:rsidRPr="00FA07B3">
        <w:rPr>
          <w:lang w:val="de-DE"/>
        </w:rPr>
        <w:t>2.5.1 Referenzen</w:t>
      </w:r>
    </w:p>
    <w:p w14:paraId="5F05D1BF" w14:textId="7A37AB97" w:rsidR="00DD60F8" w:rsidRPr="00FA07B3" w:rsidRDefault="00D54D1F" w:rsidP="009254F6">
      <w:pPr>
        <w:rPr>
          <w:lang w:val="de-DE"/>
        </w:rPr>
      </w:pPr>
      <w:r w:rsidRPr="00FA07B3">
        <w:rPr>
          <w:lang w:val="de-DE"/>
        </w:rPr>
        <w:t>Der Bewerber hat mindestens drei Referenzen über vergleichbare Leistungen aus den letzten fünf Jahren einzureichen. Der Zeitraum von fünf Jahren wird zugelassen, weil Führungskultur, digitale Lernformate und Transformationsansätze einem dynamischen Wandel unterliegen und zugleich ausreichend Wettbewerb ermöglicht werden soll.</w:t>
      </w:r>
      <w:r w:rsidR="001F3909" w:rsidRPr="00FA07B3">
        <w:rPr>
          <w:lang w:val="de-DE"/>
        </w:rPr>
        <w:t xml:space="preserve"> Die Angaben dienen ausschließlich dem Nachweis der Leistungsfähigkeit im Teilnahmewettbewerb. </w:t>
      </w:r>
    </w:p>
    <w:p w14:paraId="135A6842" w14:textId="77777777" w:rsidR="00DD60F8" w:rsidRPr="00FA07B3" w:rsidRDefault="00713B92">
      <w:pPr>
        <w:rPr>
          <w:lang w:val="de-DE"/>
        </w:rPr>
      </w:pPr>
      <w:r w:rsidRPr="00FA07B3">
        <w:rPr>
          <w:lang w:val="de-DE"/>
        </w:rPr>
        <w:t xml:space="preserve">Eine Referenz ist nur </w:t>
      </w:r>
      <w:proofErr w:type="spellStart"/>
      <w:r w:rsidRPr="00FA07B3">
        <w:rPr>
          <w:lang w:val="de-DE"/>
        </w:rPr>
        <w:t>wertbar</w:t>
      </w:r>
      <w:proofErr w:type="spellEnd"/>
      <w:r w:rsidRPr="00FA07B3">
        <w:rPr>
          <w:lang w:val="de-DE"/>
        </w:rPr>
        <w:t>, wenn sie die nachfolgenden Mindestanforderungen erfüllt:</w:t>
      </w:r>
    </w:p>
    <w:p w14:paraId="0E5E59D6" w14:textId="77777777" w:rsidR="00DD60F8" w:rsidRPr="00FA07B3" w:rsidRDefault="00713B92">
      <w:pPr>
        <w:pStyle w:val="Aufzhlungszeichen"/>
        <w:rPr>
          <w:lang w:val="de-DE"/>
        </w:rPr>
      </w:pPr>
      <w:r w:rsidRPr="00FA07B3">
        <w:rPr>
          <w:lang w:val="de-DE"/>
        </w:rPr>
        <w:t>Konzeption und/oder Einführung einer Führungskultur, eines Führungsleitbildes, eines Führungskräfteprogramms oder einer vergleichbaren organisationsweiten Führungsentwicklungsmaßnahme.</w:t>
      </w:r>
    </w:p>
    <w:p w14:paraId="54A92083" w14:textId="77777777" w:rsidR="00DD60F8" w:rsidRPr="00FA07B3" w:rsidRDefault="00713B92">
      <w:pPr>
        <w:pStyle w:val="Aufzhlungszeichen"/>
        <w:rPr>
          <w:lang w:val="de-DE"/>
        </w:rPr>
      </w:pPr>
      <w:r w:rsidRPr="00FA07B3">
        <w:rPr>
          <w:lang w:val="de-DE"/>
        </w:rPr>
        <w:lastRenderedPageBreak/>
        <w:t>Einbindung von mindestens 30 Führungskräften über mindestens zwei Führungsebenen hinweg.</w:t>
      </w:r>
    </w:p>
    <w:p w14:paraId="77511D26" w14:textId="77777777" w:rsidR="00DD60F8" w:rsidRPr="00FA07B3" w:rsidRDefault="00713B92">
      <w:pPr>
        <w:pStyle w:val="Aufzhlungszeichen"/>
        <w:rPr>
          <w:lang w:val="de-DE"/>
        </w:rPr>
      </w:pPr>
      <w:r w:rsidRPr="00FA07B3">
        <w:rPr>
          <w:lang w:val="de-DE"/>
        </w:rPr>
        <w:t>Umsetzung über mehrere Organisationseinheiten, Standorte, Kliniken, Institute, Geschäftsbereiche, Dezernate oder vergleichbare Teilbereiche hinweg.</w:t>
      </w:r>
    </w:p>
    <w:p w14:paraId="7DD839A8" w14:textId="77777777" w:rsidR="00DD60F8" w:rsidRPr="00FA07B3" w:rsidRDefault="00713B92">
      <w:pPr>
        <w:pStyle w:val="Aufzhlungszeichen"/>
        <w:rPr>
          <w:lang w:val="de-DE"/>
        </w:rPr>
      </w:pPr>
      <w:r w:rsidRPr="00FA07B3">
        <w:rPr>
          <w:lang w:val="de-DE"/>
        </w:rPr>
        <w:t>Leistungserbringung innerhalb der letzten fünf Jahre, wobei laufende Projekte berücksichtigt werden, wenn ein wesentlicher Leistungsstand bereits erreicht ist.</w:t>
      </w:r>
    </w:p>
    <w:p w14:paraId="6B28CFCD" w14:textId="77777777" w:rsidR="00DD60F8" w:rsidRPr="00FA07B3" w:rsidRDefault="00713B92">
      <w:pPr>
        <w:rPr>
          <w:lang w:val="de-DE"/>
        </w:rPr>
      </w:pPr>
      <w:r w:rsidRPr="00FA07B3">
        <w:rPr>
          <w:lang w:val="de-DE"/>
        </w:rPr>
        <w:t>Das UKS darf nicht als Referenzgeber benannt werden. Der Auftraggeber behält sich vor, Referenzen zu überprüfen.</w:t>
      </w:r>
    </w:p>
    <w:p w14:paraId="0317D889" w14:textId="6CFD46E4" w:rsidR="001F3909" w:rsidRPr="00FA07B3" w:rsidRDefault="001F3909">
      <w:pPr>
        <w:rPr>
          <w:kern w:val="2"/>
          <w:szCs w:val="20"/>
          <w:lang w:val="de-DE" w:eastAsia="de-DE"/>
          <w14:ligatures w14:val="standardContextual"/>
        </w:rPr>
      </w:pPr>
      <w:r w:rsidRPr="00FA07B3">
        <w:rPr>
          <w:lang w:val="de-DE"/>
        </w:rPr>
        <w:t xml:space="preserve">Die Referenzen sind so darzustellen, dass insbesondere Organisationstyp und Tätigkeitsfeld des Referenzauftraggebers, die betroffenen Führungsebenen, einbezogene Organisationseinheiten, die Art der vom Bewerber erbrachten Leistungen, ein etwaiger Bezug zum Gesundheitswesen sowie – soweit rückblickend nachweisbar – die Individualisierung, Umsetzungstiefe, Transfer- oder Verankerungsaspekte der bisherigen Leistung nachvollziehbar werden. Die Darstellung hat sich </w:t>
      </w:r>
      <w:r w:rsidR="007005FC" w:rsidRPr="00FA07B3">
        <w:rPr>
          <w:lang w:val="de-DE"/>
        </w:rPr>
        <w:t xml:space="preserve">primär </w:t>
      </w:r>
      <w:r w:rsidRPr="00FA07B3">
        <w:rPr>
          <w:lang w:val="de-DE"/>
        </w:rPr>
        <w:t xml:space="preserve">auf bereits erbrachte oder </w:t>
      </w:r>
      <w:proofErr w:type="gramStart"/>
      <w:r w:rsidR="007005FC" w:rsidRPr="00FA07B3">
        <w:rPr>
          <w:lang w:val="de-DE"/>
        </w:rPr>
        <w:t xml:space="preserve">auf </w:t>
      </w:r>
      <w:r w:rsidRPr="00FA07B3">
        <w:rPr>
          <w:lang w:val="de-DE"/>
        </w:rPr>
        <w:t>laufende</w:t>
      </w:r>
      <w:proofErr w:type="gramEnd"/>
      <w:r w:rsidRPr="00FA07B3">
        <w:rPr>
          <w:lang w:val="de-DE"/>
        </w:rPr>
        <w:t xml:space="preserve"> Referenzleistungen zu beziehen.</w:t>
      </w:r>
    </w:p>
    <w:p w14:paraId="17B8C95C" w14:textId="77777777" w:rsidR="00DD60F8" w:rsidRPr="00FA07B3" w:rsidRDefault="00713B92">
      <w:pPr>
        <w:pStyle w:val="berschrift3"/>
        <w:rPr>
          <w:lang w:val="de-DE"/>
        </w:rPr>
      </w:pPr>
      <w:r w:rsidRPr="00FA07B3">
        <w:rPr>
          <w:lang w:val="de-DE"/>
        </w:rPr>
        <w:t>Referenz Nr. 1</w:t>
      </w:r>
    </w:p>
    <w:tbl>
      <w:tblPr>
        <w:tblStyle w:val="Tabellenraster"/>
        <w:tblW w:w="0" w:type="auto"/>
        <w:jc w:val="center"/>
        <w:tblLook w:val="04A0" w:firstRow="1" w:lastRow="0" w:firstColumn="1" w:lastColumn="0" w:noHBand="0" w:noVBand="1"/>
      </w:tblPr>
      <w:tblGrid>
        <w:gridCol w:w="3962"/>
        <w:gridCol w:w="5660"/>
      </w:tblGrid>
      <w:tr w:rsidR="00DD60F8" w:rsidRPr="00FA07B3" w14:paraId="283EEB01" w14:textId="77777777" w:rsidTr="007005FC">
        <w:trPr>
          <w:jc w:val="center"/>
        </w:trPr>
        <w:tc>
          <w:tcPr>
            <w:tcW w:w="3962" w:type="dxa"/>
            <w:shd w:val="clear" w:color="auto" w:fill="D9EAF7"/>
            <w:vAlign w:val="center"/>
          </w:tcPr>
          <w:p w14:paraId="271198D4" w14:textId="77777777" w:rsidR="00DD60F8" w:rsidRPr="00FA07B3" w:rsidRDefault="00713B92">
            <w:pPr>
              <w:rPr>
                <w:lang w:val="de-DE"/>
              </w:rPr>
            </w:pPr>
            <w:r w:rsidRPr="00FA07B3">
              <w:rPr>
                <w:b/>
                <w:sz w:val="18"/>
                <w:lang w:val="de-DE"/>
              </w:rPr>
              <w:t>Angabe</w:t>
            </w:r>
          </w:p>
        </w:tc>
        <w:tc>
          <w:tcPr>
            <w:tcW w:w="5660" w:type="dxa"/>
            <w:shd w:val="clear" w:color="auto" w:fill="D9EAF7"/>
            <w:vAlign w:val="center"/>
          </w:tcPr>
          <w:p w14:paraId="6920BEA7" w14:textId="77777777" w:rsidR="00DD60F8" w:rsidRPr="00FA07B3" w:rsidRDefault="00713B92">
            <w:pPr>
              <w:rPr>
                <w:lang w:val="de-DE"/>
              </w:rPr>
            </w:pPr>
            <w:r w:rsidRPr="00FA07B3">
              <w:rPr>
                <w:b/>
                <w:sz w:val="18"/>
                <w:lang w:val="de-DE"/>
              </w:rPr>
              <w:t>Eintragung</w:t>
            </w:r>
          </w:p>
        </w:tc>
      </w:tr>
      <w:tr w:rsidR="00DD60F8" w:rsidRPr="00FA07B3" w14:paraId="1E86184F" w14:textId="77777777" w:rsidTr="007005FC">
        <w:trPr>
          <w:jc w:val="center"/>
        </w:trPr>
        <w:tc>
          <w:tcPr>
            <w:tcW w:w="3962" w:type="dxa"/>
            <w:vAlign w:val="center"/>
          </w:tcPr>
          <w:p w14:paraId="10CA5324" w14:textId="77777777" w:rsidR="00DD60F8" w:rsidRPr="00FA07B3" w:rsidRDefault="00713B92">
            <w:pPr>
              <w:rPr>
                <w:lang w:val="de-DE"/>
              </w:rPr>
            </w:pPr>
            <w:r w:rsidRPr="00FA07B3">
              <w:rPr>
                <w:sz w:val="18"/>
                <w:lang w:val="de-DE"/>
              </w:rPr>
              <w:t>Auftragsbezeichnung</w:t>
            </w:r>
          </w:p>
        </w:tc>
        <w:tc>
          <w:tcPr>
            <w:tcW w:w="5660" w:type="dxa"/>
            <w:vAlign w:val="center"/>
          </w:tcPr>
          <w:p w14:paraId="5C3B1056" w14:textId="77777777" w:rsidR="00DD60F8" w:rsidRPr="00FA07B3" w:rsidRDefault="00DD60F8">
            <w:pPr>
              <w:rPr>
                <w:lang w:val="de-DE"/>
              </w:rPr>
            </w:pPr>
            <w:permStart w:id="1701991178" w:edGrp="everyone"/>
            <w:permEnd w:id="1701991178"/>
          </w:p>
          <w:p w14:paraId="3CE45462" w14:textId="77777777" w:rsidR="004873E7" w:rsidRPr="00FA07B3" w:rsidRDefault="004873E7">
            <w:pPr>
              <w:rPr>
                <w:lang w:val="de-DE"/>
              </w:rPr>
            </w:pPr>
          </w:p>
        </w:tc>
      </w:tr>
      <w:tr w:rsidR="00DD60F8" w:rsidRPr="00C14668" w14:paraId="67A83435" w14:textId="77777777" w:rsidTr="007005FC">
        <w:trPr>
          <w:jc w:val="center"/>
        </w:trPr>
        <w:tc>
          <w:tcPr>
            <w:tcW w:w="3962" w:type="dxa"/>
            <w:vAlign w:val="center"/>
          </w:tcPr>
          <w:p w14:paraId="0EB3CF73" w14:textId="77777777" w:rsidR="00DD60F8" w:rsidRPr="00FA07B3" w:rsidRDefault="00D54D1F">
            <w:pPr>
              <w:rPr>
                <w:lang w:val="de-DE"/>
              </w:rPr>
            </w:pPr>
            <w:r w:rsidRPr="00FA07B3">
              <w:rPr>
                <w:sz w:val="18"/>
                <w:lang w:val="de-DE"/>
              </w:rPr>
              <w:t>Auftragsbeschreibung, insbesondere Auftragsgegenstand</w:t>
            </w:r>
            <w:r w:rsidR="00816663" w:rsidRPr="00FA07B3">
              <w:rPr>
                <w:sz w:val="18"/>
                <w:szCs w:val="18"/>
                <w:lang w:val="de-DE"/>
              </w:rPr>
              <w:t xml:space="preserve">, </w:t>
            </w:r>
            <w:r w:rsidRPr="00FA07B3">
              <w:rPr>
                <w:sz w:val="18"/>
                <w:lang w:val="de-DE"/>
              </w:rPr>
              <w:t>Leistungsumfang</w:t>
            </w:r>
            <w:r w:rsidR="00816663" w:rsidRPr="00FA07B3">
              <w:rPr>
                <w:sz w:val="18"/>
                <w:szCs w:val="18"/>
                <w:lang w:val="de-DE"/>
              </w:rPr>
              <w:t>, betroffene Führungsebenen und einbezogene Organisationseinheiten</w:t>
            </w:r>
          </w:p>
          <w:p w14:paraId="195F46F9" w14:textId="24488F72" w:rsidR="00DD60F8" w:rsidRPr="00FA07B3" w:rsidRDefault="00DD60F8">
            <w:pPr>
              <w:rPr>
                <w:lang w:val="de-DE"/>
              </w:rPr>
            </w:pPr>
          </w:p>
        </w:tc>
        <w:tc>
          <w:tcPr>
            <w:tcW w:w="5660" w:type="dxa"/>
            <w:vAlign w:val="center"/>
          </w:tcPr>
          <w:p w14:paraId="773281BD" w14:textId="77777777" w:rsidR="00DD60F8" w:rsidRPr="00FA07B3" w:rsidRDefault="00DD60F8">
            <w:pPr>
              <w:rPr>
                <w:lang w:val="de-DE"/>
              </w:rPr>
            </w:pPr>
            <w:permStart w:id="1987456255" w:edGrp="everyone"/>
            <w:permEnd w:id="1987456255"/>
          </w:p>
        </w:tc>
      </w:tr>
      <w:tr w:rsidR="00DD60F8" w:rsidRPr="00FA07B3" w14:paraId="3E926891" w14:textId="77777777" w:rsidTr="007005FC">
        <w:trPr>
          <w:jc w:val="center"/>
        </w:trPr>
        <w:tc>
          <w:tcPr>
            <w:tcW w:w="3962" w:type="dxa"/>
            <w:vAlign w:val="center"/>
          </w:tcPr>
          <w:p w14:paraId="1384215F" w14:textId="77777777" w:rsidR="00DD60F8" w:rsidRPr="00FA07B3" w:rsidRDefault="00D54D1F">
            <w:pPr>
              <w:rPr>
                <w:lang w:val="de-DE"/>
              </w:rPr>
            </w:pPr>
            <w:r w:rsidRPr="00FA07B3">
              <w:rPr>
                <w:sz w:val="18"/>
                <w:lang w:val="de-DE"/>
              </w:rPr>
              <w:t>Referenzauftraggeber inkl. Anschrift</w:t>
            </w:r>
            <w:r w:rsidR="00DE4A41" w:rsidRPr="00FA07B3">
              <w:rPr>
                <w:sz w:val="18"/>
                <w:szCs w:val="18"/>
                <w:lang w:val="de-DE"/>
              </w:rPr>
              <w:t xml:space="preserve">, </w:t>
            </w:r>
            <w:r w:rsidRPr="00FA07B3">
              <w:rPr>
                <w:sz w:val="18"/>
                <w:lang w:val="de-DE"/>
              </w:rPr>
              <w:t>Tätigkeitsfeld</w:t>
            </w:r>
            <w:r w:rsidR="00DE4A41" w:rsidRPr="00FA07B3">
              <w:rPr>
                <w:sz w:val="18"/>
                <w:szCs w:val="18"/>
                <w:lang w:val="de-DE"/>
              </w:rPr>
              <w:t>, Organisationstyp und ggf. Gesundheitswesen-/Krankenhausbezug</w:t>
            </w:r>
          </w:p>
          <w:p w14:paraId="3AE7BB88" w14:textId="6F0AFC76" w:rsidR="00DD60F8" w:rsidRPr="00FA07B3" w:rsidRDefault="00DD60F8">
            <w:pPr>
              <w:rPr>
                <w:lang w:val="de-DE"/>
              </w:rPr>
            </w:pPr>
          </w:p>
        </w:tc>
        <w:tc>
          <w:tcPr>
            <w:tcW w:w="5660" w:type="dxa"/>
            <w:vAlign w:val="center"/>
          </w:tcPr>
          <w:p w14:paraId="671227EC" w14:textId="77777777" w:rsidR="00DD60F8" w:rsidRPr="00FA07B3" w:rsidRDefault="00DD60F8">
            <w:pPr>
              <w:rPr>
                <w:lang w:val="de-DE"/>
              </w:rPr>
            </w:pPr>
            <w:permStart w:id="1133521947" w:edGrp="everyone"/>
            <w:permEnd w:id="1133521947"/>
          </w:p>
        </w:tc>
      </w:tr>
      <w:tr w:rsidR="00DD60F8" w:rsidRPr="00C14668" w14:paraId="170E10B2" w14:textId="77777777" w:rsidTr="007005FC">
        <w:trPr>
          <w:jc w:val="center"/>
        </w:trPr>
        <w:tc>
          <w:tcPr>
            <w:tcW w:w="3962" w:type="dxa"/>
            <w:vAlign w:val="center"/>
          </w:tcPr>
          <w:p w14:paraId="11C268BB" w14:textId="77777777" w:rsidR="00DD60F8" w:rsidRPr="00FA07B3" w:rsidRDefault="00713B92">
            <w:pPr>
              <w:rPr>
                <w:lang w:val="de-DE"/>
              </w:rPr>
            </w:pPr>
            <w:r w:rsidRPr="00FA07B3">
              <w:rPr>
                <w:sz w:val="18"/>
                <w:lang w:val="de-DE"/>
              </w:rPr>
              <w:t>Ansprechpartner mit E-Mail und Telefonnummer</w:t>
            </w:r>
          </w:p>
        </w:tc>
        <w:tc>
          <w:tcPr>
            <w:tcW w:w="5660" w:type="dxa"/>
            <w:vAlign w:val="center"/>
          </w:tcPr>
          <w:p w14:paraId="6A38908B" w14:textId="77777777" w:rsidR="00DD60F8" w:rsidRPr="00FA07B3" w:rsidRDefault="00DD60F8">
            <w:pPr>
              <w:rPr>
                <w:lang w:val="de-DE"/>
              </w:rPr>
            </w:pPr>
            <w:permStart w:id="530061016" w:edGrp="everyone"/>
            <w:permEnd w:id="530061016"/>
          </w:p>
        </w:tc>
      </w:tr>
      <w:tr w:rsidR="00DD60F8" w:rsidRPr="00C14668" w14:paraId="091124F6" w14:textId="77777777" w:rsidTr="007005FC">
        <w:trPr>
          <w:jc w:val="center"/>
        </w:trPr>
        <w:tc>
          <w:tcPr>
            <w:tcW w:w="3962" w:type="dxa"/>
            <w:vAlign w:val="center"/>
          </w:tcPr>
          <w:p w14:paraId="11A33B3B" w14:textId="77777777" w:rsidR="00DD60F8" w:rsidRPr="00FA07B3" w:rsidRDefault="00713B92">
            <w:pPr>
              <w:rPr>
                <w:lang w:val="de-DE"/>
              </w:rPr>
            </w:pPr>
            <w:permStart w:id="1456110465" w:edGrp="everyone" w:colFirst="1" w:colLast="1"/>
            <w:r w:rsidRPr="00FA07B3">
              <w:rPr>
                <w:sz w:val="18"/>
                <w:lang w:val="de-DE"/>
              </w:rPr>
              <w:t>Leistungszeitraum MM/JJ – MM/JJ</w:t>
            </w:r>
          </w:p>
        </w:tc>
        <w:tc>
          <w:tcPr>
            <w:tcW w:w="5660" w:type="dxa"/>
            <w:vAlign w:val="center"/>
          </w:tcPr>
          <w:p w14:paraId="416E69E3" w14:textId="77777777" w:rsidR="004873E7" w:rsidRPr="00FA07B3" w:rsidRDefault="004873E7">
            <w:pPr>
              <w:rPr>
                <w:lang w:val="de-DE"/>
              </w:rPr>
            </w:pPr>
          </w:p>
          <w:p w14:paraId="3E24139C" w14:textId="77777777" w:rsidR="007005FC" w:rsidRPr="00FA07B3" w:rsidRDefault="007005FC">
            <w:pPr>
              <w:rPr>
                <w:lang w:val="de-DE"/>
              </w:rPr>
            </w:pPr>
          </w:p>
        </w:tc>
      </w:tr>
      <w:tr w:rsidR="00DD60F8" w:rsidRPr="00FA07B3" w14:paraId="4060A490" w14:textId="77777777" w:rsidTr="007005FC">
        <w:trPr>
          <w:jc w:val="center"/>
        </w:trPr>
        <w:tc>
          <w:tcPr>
            <w:tcW w:w="3962" w:type="dxa"/>
            <w:vAlign w:val="center"/>
          </w:tcPr>
          <w:p w14:paraId="71C3AA4F" w14:textId="77777777" w:rsidR="00DD60F8" w:rsidRPr="00FA07B3" w:rsidRDefault="00713B92">
            <w:pPr>
              <w:rPr>
                <w:lang w:val="de-DE"/>
              </w:rPr>
            </w:pPr>
            <w:permStart w:id="1296516462" w:edGrp="everyone" w:colFirst="1" w:colLast="1"/>
            <w:permEnd w:id="1456110465"/>
            <w:r w:rsidRPr="00FA07B3">
              <w:rPr>
                <w:sz w:val="18"/>
                <w:lang w:val="de-DE"/>
              </w:rPr>
              <w:t>Leistungsvolumen in Personentagen</w:t>
            </w:r>
          </w:p>
        </w:tc>
        <w:tc>
          <w:tcPr>
            <w:tcW w:w="5660" w:type="dxa"/>
            <w:vAlign w:val="center"/>
          </w:tcPr>
          <w:p w14:paraId="5DFD9CEB" w14:textId="77777777" w:rsidR="00DD60F8" w:rsidRPr="00FA07B3" w:rsidRDefault="00DD60F8">
            <w:pPr>
              <w:rPr>
                <w:lang w:val="de-DE"/>
              </w:rPr>
            </w:pPr>
          </w:p>
          <w:p w14:paraId="7A699AB2" w14:textId="77777777" w:rsidR="004873E7" w:rsidRPr="00FA07B3" w:rsidRDefault="004873E7">
            <w:pPr>
              <w:rPr>
                <w:lang w:val="de-DE"/>
              </w:rPr>
            </w:pPr>
          </w:p>
        </w:tc>
      </w:tr>
      <w:tr w:rsidR="00DD60F8" w:rsidRPr="00C14668" w14:paraId="5615FF3C" w14:textId="77777777" w:rsidTr="007005FC">
        <w:trPr>
          <w:jc w:val="center"/>
        </w:trPr>
        <w:tc>
          <w:tcPr>
            <w:tcW w:w="3962" w:type="dxa"/>
            <w:tcBorders>
              <w:bottom w:val="single" w:sz="4" w:space="0" w:color="auto"/>
            </w:tcBorders>
            <w:vAlign w:val="center"/>
          </w:tcPr>
          <w:p w14:paraId="5695F291" w14:textId="77777777" w:rsidR="00DD60F8" w:rsidRPr="00FA07B3" w:rsidRDefault="00713B92">
            <w:pPr>
              <w:rPr>
                <w:lang w:val="de-DE"/>
              </w:rPr>
            </w:pPr>
            <w:permStart w:id="442528832" w:edGrp="everyone" w:colFirst="1" w:colLast="1"/>
            <w:permEnd w:id="1296516462"/>
            <w:r w:rsidRPr="00FA07B3">
              <w:rPr>
                <w:sz w:val="18"/>
                <w:lang w:val="de-DE"/>
              </w:rPr>
              <w:t>Beschäftigtenzahl des Referenzauftraggebers und Anzahl involvierter Führungskräfte</w:t>
            </w:r>
          </w:p>
        </w:tc>
        <w:tc>
          <w:tcPr>
            <w:tcW w:w="5660" w:type="dxa"/>
            <w:tcBorders>
              <w:bottom w:val="single" w:sz="4" w:space="0" w:color="auto"/>
            </w:tcBorders>
            <w:vAlign w:val="center"/>
          </w:tcPr>
          <w:p w14:paraId="51877EBD" w14:textId="77777777" w:rsidR="00DD60F8" w:rsidRPr="00FA07B3" w:rsidRDefault="00DD60F8">
            <w:pPr>
              <w:rPr>
                <w:lang w:val="de-DE"/>
              </w:rPr>
            </w:pPr>
          </w:p>
        </w:tc>
      </w:tr>
      <w:permEnd w:id="442528832"/>
      <w:tr w:rsidR="00DD60F8" w:rsidRPr="00FA07B3" w14:paraId="3A3C3A92" w14:textId="77777777" w:rsidTr="007005FC">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24ED9430" w14:textId="30B7A6BA" w:rsidR="00DD60F8" w:rsidRPr="00FA07B3" w:rsidRDefault="002E08EE" w:rsidP="007005FC">
            <w:pPr>
              <w:rPr>
                <w:lang w:val="de-DE"/>
              </w:rPr>
            </w:pPr>
            <w:r w:rsidRPr="00FA07B3">
              <w:rPr>
                <w:sz w:val="18"/>
                <w:szCs w:val="18"/>
                <w:lang w:val="de-DE"/>
              </w:rPr>
              <w:t>Rolle des Bewerbers</w:t>
            </w:r>
          </w:p>
        </w:tc>
        <w:tc>
          <w:tcPr>
            <w:tcW w:w="5660" w:type="dxa"/>
            <w:tcBorders>
              <w:top w:val="single" w:sz="4" w:space="0" w:color="auto"/>
              <w:left w:val="single" w:sz="4" w:space="0" w:color="auto"/>
              <w:bottom w:val="single" w:sz="4" w:space="0" w:color="auto"/>
              <w:right w:val="single" w:sz="4" w:space="0" w:color="auto"/>
            </w:tcBorders>
            <w:vAlign w:val="center"/>
          </w:tcPr>
          <w:p w14:paraId="495AC4C9" w14:textId="7A5DDAE1" w:rsidR="00DD60F8" w:rsidRPr="00FA07B3" w:rsidRDefault="00D54D1F" w:rsidP="007005FC">
            <w:pPr>
              <w:rPr>
                <w:lang w:val="de-DE"/>
              </w:rPr>
            </w:pPr>
            <w:permStart w:id="2146458346" w:edGrp="everyone"/>
            <w:r w:rsidRPr="00FA07B3">
              <w:rPr>
                <w:rFonts w:ascii="Segoe UI Symbol" w:hAnsi="Segoe UI Symbol" w:cs="Segoe UI Symbol"/>
                <w:sz w:val="18"/>
                <w:lang w:val="de-DE"/>
              </w:rPr>
              <w:t>☐</w:t>
            </w:r>
            <w:permEnd w:id="2146458346"/>
            <w:r w:rsidRPr="00FA07B3">
              <w:rPr>
                <w:sz w:val="18"/>
                <w:lang w:val="de-DE"/>
              </w:rPr>
              <w:t xml:space="preserve"> Hauptauftragnehmer</w:t>
            </w:r>
            <w:r w:rsidRPr="00FA07B3">
              <w:rPr>
                <w:sz w:val="18"/>
                <w:lang w:val="de-DE"/>
              </w:rPr>
              <w:br/>
            </w:r>
            <w:permStart w:id="1015619243" w:edGrp="everyone"/>
            <w:r w:rsidRPr="00FA07B3">
              <w:rPr>
                <w:rFonts w:ascii="Segoe UI Symbol" w:hAnsi="Segoe UI Symbol" w:cs="Segoe UI Symbol"/>
                <w:sz w:val="18"/>
                <w:lang w:val="de-DE"/>
              </w:rPr>
              <w:t>☐</w:t>
            </w:r>
            <w:permEnd w:id="1015619243"/>
            <w:r w:rsidRPr="00FA07B3">
              <w:rPr>
                <w:sz w:val="18"/>
                <w:lang w:val="de-DE"/>
              </w:rPr>
              <w:t xml:space="preserve"> Mitglied Bewerbergemeinschaft</w:t>
            </w:r>
            <w:r w:rsidRPr="00FA07B3">
              <w:rPr>
                <w:sz w:val="18"/>
                <w:lang w:val="de-DE"/>
              </w:rPr>
              <w:br/>
            </w:r>
            <w:permStart w:id="1346989198" w:edGrp="everyone"/>
            <w:r w:rsidRPr="00FA07B3">
              <w:rPr>
                <w:rFonts w:ascii="Segoe UI Symbol" w:hAnsi="Segoe UI Symbol" w:cs="Segoe UI Symbol"/>
                <w:sz w:val="18"/>
                <w:lang w:val="de-DE"/>
              </w:rPr>
              <w:t>☐</w:t>
            </w:r>
            <w:permEnd w:id="1346989198"/>
            <w:r w:rsidRPr="00FA07B3">
              <w:rPr>
                <w:sz w:val="18"/>
                <w:lang w:val="de-DE"/>
              </w:rPr>
              <w:t xml:space="preserve"> Unterauftragnehmer</w:t>
            </w:r>
          </w:p>
        </w:tc>
      </w:tr>
      <w:tr w:rsidR="007005FC" w:rsidRPr="00C14668" w14:paraId="3EA861EA" w14:textId="77777777" w:rsidTr="007005FC">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12A732D8" w14:textId="69B2B315" w:rsidR="007005FC" w:rsidRPr="00FA07B3" w:rsidRDefault="007005FC" w:rsidP="007005FC">
            <w:pPr>
              <w:rPr>
                <w:lang w:val="de-DE"/>
              </w:rPr>
            </w:pPr>
            <w:permStart w:id="1859472318" w:edGrp="everyone" w:colFirst="1" w:colLast="1"/>
            <w:r w:rsidRPr="00FA07B3">
              <w:rPr>
                <w:sz w:val="18"/>
                <w:szCs w:val="18"/>
                <w:lang w:val="de-DE"/>
              </w:rPr>
              <w:t>Art der erbrachten Leistung, z. B. Konzeption, Durchführung, Moderation, Training, Beratung, Transferbegleitung oder Evaluation</w:t>
            </w:r>
          </w:p>
          <w:p w14:paraId="6896FD5B" w14:textId="77777777" w:rsidR="007005FC" w:rsidRPr="00FA07B3" w:rsidRDefault="007005FC">
            <w:pPr>
              <w:rPr>
                <w:sz w:val="18"/>
                <w:szCs w:val="18"/>
                <w:lang w:val="de-DE"/>
              </w:rPr>
            </w:pPr>
          </w:p>
        </w:tc>
        <w:tc>
          <w:tcPr>
            <w:tcW w:w="5660" w:type="dxa"/>
            <w:tcBorders>
              <w:top w:val="single" w:sz="4" w:space="0" w:color="auto"/>
              <w:left w:val="single" w:sz="4" w:space="0" w:color="auto"/>
              <w:bottom w:val="single" w:sz="4" w:space="0" w:color="auto"/>
              <w:right w:val="single" w:sz="4" w:space="0" w:color="auto"/>
            </w:tcBorders>
            <w:vAlign w:val="center"/>
          </w:tcPr>
          <w:p w14:paraId="038273FD" w14:textId="078D1E99" w:rsidR="007005FC" w:rsidRPr="00FA07B3" w:rsidRDefault="007005FC">
            <w:pPr>
              <w:rPr>
                <w:sz w:val="18"/>
                <w:lang w:val="de-DE"/>
              </w:rPr>
            </w:pPr>
          </w:p>
        </w:tc>
      </w:tr>
      <w:tr w:rsidR="00985148" w:rsidRPr="00C14668" w14:paraId="17C6D36C" w14:textId="77777777" w:rsidTr="007005FC">
        <w:tblPrEx>
          <w:jc w:val="left"/>
        </w:tblPrEx>
        <w:tc>
          <w:tcPr>
            <w:tcW w:w="3962" w:type="dxa"/>
            <w:tcBorders>
              <w:top w:val="single" w:sz="4" w:space="0" w:color="auto"/>
              <w:left w:val="single" w:sz="4" w:space="0" w:color="auto"/>
              <w:bottom w:val="single" w:sz="4" w:space="0" w:color="auto"/>
              <w:right w:val="single" w:sz="4" w:space="0" w:color="auto"/>
            </w:tcBorders>
            <w:vAlign w:val="center"/>
            <w:hideMark/>
          </w:tcPr>
          <w:p w14:paraId="688C3504" w14:textId="77777777" w:rsidR="00985148" w:rsidRPr="00FA07B3" w:rsidRDefault="00985148">
            <w:pPr>
              <w:rPr>
                <w:kern w:val="2"/>
                <w:szCs w:val="20"/>
                <w:lang w:val="de-DE" w:eastAsia="de-DE"/>
                <w14:ligatures w14:val="standardContextual"/>
              </w:rPr>
            </w:pPr>
            <w:permStart w:id="857420947" w:edGrp="everyone" w:colFirst="1" w:colLast="1"/>
            <w:permEnd w:id="1859472318"/>
            <w:r w:rsidRPr="00FA07B3">
              <w:rPr>
                <w:sz w:val="18"/>
                <w:szCs w:val="18"/>
                <w:lang w:val="de-DE"/>
              </w:rPr>
              <w:t>Rückblickende Angaben zu Individualisierung, Umsetzungstiefe, Transfer oder Verankerung, soweit nachweisbar</w:t>
            </w:r>
          </w:p>
        </w:tc>
        <w:tc>
          <w:tcPr>
            <w:tcW w:w="5660" w:type="dxa"/>
            <w:tcBorders>
              <w:top w:val="single" w:sz="4" w:space="0" w:color="auto"/>
              <w:left w:val="single" w:sz="4" w:space="0" w:color="auto"/>
              <w:bottom w:val="single" w:sz="4" w:space="0" w:color="auto"/>
              <w:right w:val="single" w:sz="4" w:space="0" w:color="auto"/>
            </w:tcBorders>
            <w:vAlign w:val="center"/>
            <w:hideMark/>
          </w:tcPr>
          <w:p w14:paraId="65DAD914" w14:textId="78991470" w:rsidR="00985148" w:rsidRPr="00FA07B3" w:rsidRDefault="00985148">
            <w:pPr>
              <w:rPr>
                <w:lang w:val="de-DE"/>
              </w:rPr>
            </w:pPr>
          </w:p>
        </w:tc>
      </w:tr>
      <w:permEnd w:id="857420947"/>
      <w:tr w:rsidR="00DD60F8" w:rsidRPr="00FA07B3" w14:paraId="21475101" w14:textId="77777777" w:rsidTr="007005FC">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339FCDEE" w14:textId="77777777" w:rsidR="00DD60F8" w:rsidRPr="00FA07B3" w:rsidRDefault="00713B92">
            <w:pPr>
              <w:rPr>
                <w:lang w:val="de-DE"/>
              </w:rPr>
            </w:pPr>
            <w:r w:rsidRPr="00FA07B3">
              <w:rPr>
                <w:sz w:val="18"/>
                <w:lang w:val="de-DE"/>
              </w:rPr>
              <w:t>Erfüllung der Mindestanforderungen</w:t>
            </w:r>
          </w:p>
        </w:tc>
        <w:tc>
          <w:tcPr>
            <w:tcW w:w="5660" w:type="dxa"/>
            <w:tcBorders>
              <w:top w:val="single" w:sz="4" w:space="0" w:color="auto"/>
              <w:left w:val="single" w:sz="4" w:space="0" w:color="auto"/>
              <w:bottom w:val="single" w:sz="4" w:space="0" w:color="auto"/>
              <w:right w:val="single" w:sz="4" w:space="0" w:color="auto"/>
            </w:tcBorders>
            <w:vAlign w:val="center"/>
          </w:tcPr>
          <w:p w14:paraId="14ABE39A" w14:textId="3DD22552" w:rsidR="004873E7" w:rsidRPr="00FA07B3" w:rsidRDefault="00713B92">
            <w:pPr>
              <w:rPr>
                <w:sz w:val="18"/>
                <w:lang w:val="de-DE"/>
              </w:rPr>
            </w:pPr>
            <w:permStart w:id="2115119956" w:edGrp="everyone"/>
            <w:r w:rsidRPr="00FA07B3">
              <w:rPr>
                <w:sz w:val="18"/>
                <w:lang w:val="de-DE"/>
              </w:rPr>
              <w:t>☐</w:t>
            </w:r>
            <w:permEnd w:id="2115119956"/>
            <w:r w:rsidRPr="00FA07B3">
              <w:rPr>
                <w:sz w:val="18"/>
                <w:lang w:val="de-DE"/>
              </w:rPr>
              <w:t xml:space="preserve"> ja  </w:t>
            </w:r>
            <w:permStart w:id="739013787" w:edGrp="everyone"/>
            <w:r w:rsidRPr="00FA07B3">
              <w:rPr>
                <w:sz w:val="18"/>
                <w:lang w:val="de-DE"/>
              </w:rPr>
              <w:t>☐</w:t>
            </w:r>
            <w:permEnd w:id="739013787"/>
            <w:r w:rsidRPr="00FA07B3">
              <w:rPr>
                <w:sz w:val="18"/>
                <w:lang w:val="de-DE"/>
              </w:rPr>
              <w:t xml:space="preserve"> nein</w:t>
            </w:r>
          </w:p>
        </w:tc>
      </w:tr>
    </w:tbl>
    <w:p w14:paraId="47FB66D5" w14:textId="77777777" w:rsidR="00DD60F8" w:rsidRDefault="00DD60F8">
      <w:pPr>
        <w:rPr>
          <w:lang w:val="de-DE"/>
        </w:rPr>
      </w:pPr>
    </w:p>
    <w:p w14:paraId="624E7DFE" w14:textId="77777777" w:rsidR="00755856" w:rsidRPr="00FA07B3" w:rsidRDefault="00755856">
      <w:pPr>
        <w:rPr>
          <w:lang w:val="de-DE"/>
        </w:rPr>
      </w:pPr>
    </w:p>
    <w:p w14:paraId="12A4E08F" w14:textId="77777777" w:rsidR="00DD60F8" w:rsidRPr="00FA07B3" w:rsidRDefault="00713B92">
      <w:pPr>
        <w:pStyle w:val="berschrift3"/>
        <w:rPr>
          <w:lang w:val="de-DE"/>
        </w:rPr>
      </w:pPr>
      <w:r w:rsidRPr="00FA07B3">
        <w:rPr>
          <w:lang w:val="de-DE"/>
        </w:rPr>
        <w:t>Referenz Nr. 2</w:t>
      </w:r>
    </w:p>
    <w:tbl>
      <w:tblPr>
        <w:tblStyle w:val="Tabellenraster"/>
        <w:tblW w:w="0" w:type="auto"/>
        <w:jc w:val="center"/>
        <w:tblLook w:val="04A0" w:firstRow="1" w:lastRow="0" w:firstColumn="1" w:lastColumn="0" w:noHBand="0" w:noVBand="1"/>
      </w:tblPr>
      <w:tblGrid>
        <w:gridCol w:w="3962"/>
        <w:gridCol w:w="5660"/>
      </w:tblGrid>
      <w:tr w:rsidR="007005FC" w:rsidRPr="00FA07B3" w14:paraId="3DD94C3A" w14:textId="77777777" w:rsidTr="00B07131">
        <w:trPr>
          <w:jc w:val="center"/>
        </w:trPr>
        <w:tc>
          <w:tcPr>
            <w:tcW w:w="3962" w:type="dxa"/>
            <w:shd w:val="clear" w:color="auto" w:fill="D9EAF7"/>
            <w:vAlign w:val="center"/>
          </w:tcPr>
          <w:p w14:paraId="38C9773A" w14:textId="77777777" w:rsidR="007005FC" w:rsidRPr="00FA07B3" w:rsidRDefault="007005FC" w:rsidP="00B07131">
            <w:pPr>
              <w:rPr>
                <w:lang w:val="de-DE"/>
              </w:rPr>
            </w:pPr>
            <w:r w:rsidRPr="00FA07B3">
              <w:rPr>
                <w:b/>
                <w:sz w:val="18"/>
                <w:lang w:val="de-DE"/>
              </w:rPr>
              <w:t>Angabe</w:t>
            </w:r>
          </w:p>
        </w:tc>
        <w:tc>
          <w:tcPr>
            <w:tcW w:w="5660" w:type="dxa"/>
            <w:shd w:val="clear" w:color="auto" w:fill="D9EAF7"/>
            <w:vAlign w:val="center"/>
          </w:tcPr>
          <w:p w14:paraId="23EFB401" w14:textId="77777777" w:rsidR="007005FC" w:rsidRPr="00FA07B3" w:rsidRDefault="007005FC" w:rsidP="00B07131">
            <w:pPr>
              <w:rPr>
                <w:lang w:val="de-DE"/>
              </w:rPr>
            </w:pPr>
            <w:r w:rsidRPr="00FA07B3">
              <w:rPr>
                <w:b/>
                <w:sz w:val="18"/>
                <w:lang w:val="de-DE"/>
              </w:rPr>
              <w:t>Eintragung</w:t>
            </w:r>
          </w:p>
        </w:tc>
      </w:tr>
      <w:tr w:rsidR="007005FC" w:rsidRPr="00FA07B3" w14:paraId="4D92D312" w14:textId="77777777" w:rsidTr="00B07131">
        <w:trPr>
          <w:jc w:val="center"/>
        </w:trPr>
        <w:tc>
          <w:tcPr>
            <w:tcW w:w="3962" w:type="dxa"/>
            <w:vAlign w:val="center"/>
          </w:tcPr>
          <w:p w14:paraId="544E19F2" w14:textId="77777777" w:rsidR="007005FC" w:rsidRPr="00FA07B3" w:rsidRDefault="007005FC" w:rsidP="00B07131">
            <w:pPr>
              <w:rPr>
                <w:lang w:val="de-DE"/>
              </w:rPr>
            </w:pPr>
            <w:permStart w:id="898503678" w:edGrp="everyone" w:colFirst="1" w:colLast="1"/>
            <w:r w:rsidRPr="00FA07B3">
              <w:rPr>
                <w:sz w:val="18"/>
                <w:lang w:val="de-DE"/>
              </w:rPr>
              <w:t>Auftragsbezeichnung</w:t>
            </w:r>
          </w:p>
        </w:tc>
        <w:tc>
          <w:tcPr>
            <w:tcW w:w="5660" w:type="dxa"/>
            <w:vAlign w:val="center"/>
          </w:tcPr>
          <w:p w14:paraId="534640B0" w14:textId="77777777" w:rsidR="007005FC" w:rsidRPr="00FA07B3" w:rsidRDefault="007005FC" w:rsidP="00B07131">
            <w:pPr>
              <w:rPr>
                <w:lang w:val="de-DE"/>
              </w:rPr>
            </w:pPr>
          </w:p>
          <w:p w14:paraId="492C8FBB" w14:textId="77777777" w:rsidR="007005FC" w:rsidRPr="00FA07B3" w:rsidRDefault="007005FC" w:rsidP="00B07131">
            <w:pPr>
              <w:rPr>
                <w:lang w:val="de-DE"/>
              </w:rPr>
            </w:pPr>
          </w:p>
        </w:tc>
      </w:tr>
      <w:tr w:rsidR="007005FC" w:rsidRPr="00C14668" w14:paraId="6E4369D2" w14:textId="77777777" w:rsidTr="00B07131">
        <w:trPr>
          <w:jc w:val="center"/>
        </w:trPr>
        <w:tc>
          <w:tcPr>
            <w:tcW w:w="3962" w:type="dxa"/>
            <w:vAlign w:val="center"/>
          </w:tcPr>
          <w:p w14:paraId="14B84716" w14:textId="77777777" w:rsidR="007005FC" w:rsidRPr="00FA07B3" w:rsidRDefault="007005FC" w:rsidP="00B07131">
            <w:pPr>
              <w:rPr>
                <w:lang w:val="de-DE"/>
              </w:rPr>
            </w:pPr>
            <w:permStart w:id="674903714" w:edGrp="everyone" w:colFirst="1" w:colLast="1"/>
            <w:permEnd w:id="898503678"/>
            <w:r w:rsidRPr="00FA07B3">
              <w:rPr>
                <w:sz w:val="18"/>
                <w:lang w:val="de-DE"/>
              </w:rPr>
              <w:t>Auftragsbeschreibung, insbesondere Auftragsgegenstand</w:t>
            </w:r>
            <w:r w:rsidRPr="00FA07B3">
              <w:rPr>
                <w:sz w:val="18"/>
                <w:szCs w:val="18"/>
                <w:lang w:val="de-DE"/>
              </w:rPr>
              <w:t xml:space="preserve">, </w:t>
            </w:r>
            <w:r w:rsidRPr="00FA07B3">
              <w:rPr>
                <w:sz w:val="18"/>
                <w:lang w:val="de-DE"/>
              </w:rPr>
              <w:t>Leistungsumfang</w:t>
            </w:r>
            <w:r w:rsidRPr="00FA07B3">
              <w:rPr>
                <w:sz w:val="18"/>
                <w:szCs w:val="18"/>
                <w:lang w:val="de-DE"/>
              </w:rPr>
              <w:t>, betroffene Führungsebenen und einbezogene Organisationseinheiten</w:t>
            </w:r>
          </w:p>
          <w:p w14:paraId="7C8BDFE5" w14:textId="77777777" w:rsidR="007005FC" w:rsidRPr="00FA07B3" w:rsidRDefault="007005FC" w:rsidP="00B07131">
            <w:pPr>
              <w:rPr>
                <w:lang w:val="de-DE"/>
              </w:rPr>
            </w:pPr>
          </w:p>
        </w:tc>
        <w:tc>
          <w:tcPr>
            <w:tcW w:w="5660" w:type="dxa"/>
            <w:vAlign w:val="center"/>
          </w:tcPr>
          <w:p w14:paraId="1D194A48" w14:textId="77777777" w:rsidR="007005FC" w:rsidRPr="00FA07B3" w:rsidRDefault="007005FC" w:rsidP="00B07131">
            <w:pPr>
              <w:rPr>
                <w:lang w:val="de-DE"/>
              </w:rPr>
            </w:pPr>
          </w:p>
        </w:tc>
      </w:tr>
      <w:tr w:rsidR="007005FC" w:rsidRPr="00FA07B3" w14:paraId="180ECDEC" w14:textId="77777777" w:rsidTr="00B07131">
        <w:trPr>
          <w:jc w:val="center"/>
        </w:trPr>
        <w:tc>
          <w:tcPr>
            <w:tcW w:w="3962" w:type="dxa"/>
            <w:vAlign w:val="center"/>
          </w:tcPr>
          <w:p w14:paraId="2B3F89F0" w14:textId="77777777" w:rsidR="007005FC" w:rsidRPr="00FA07B3" w:rsidRDefault="007005FC" w:rsidP="00B07131">
            <w:pPr>
              <w:rPr>
                <w:lang w:val="de-DE"/>
              </w:rPr>
            </w:pPr>
            <w:permStart w:id="696517362" w:edGrp="everyone" w:colFirst="1" w:colLast="1"/>
            <w:permEnd w:id="674903714"/>
            <w:r w:rsidRPr="00FA07B3">
              <w:rPr>
                <w:sz w:val="18"/>
                <w:lang w:val="de-DE"/>
              </w:rPr>
              <w:t>Referenzauftraggeber inkl. Anschrift</w:t>
            </w:r>
            <w:r w:rsidRPr="00FA07B3">
              <w:rPr>
                <w:sz w:val="18"/>
                <w:szCs w:val="18"/>
                <w:lang w:val="de-DE"/>
              </w:rPr>
              <w:t xml:space="preserve">, </w:t>
            </w:r>
            <w:r w:rsidRPr="00FA07B3">
              <w:rPr>
                <w:sz w:val="18"/>
                <w:lang w:val="de-DE"/>
              </w:rPr>
              <w:t>Tätigkeitsfeld</w:t>
            </w:r>
            <w:r w:rsidRPr="00FA07B3">
              <w:rPr>
                <w:sz w:val="18"/>
                <w:szCs w:val="18"/>
                <w:lang w:val="de-DE"/>
              </w:rPr>
              <w:t>, Organisationstyp und ggf. Gesundheitswesen-/Krankenhausbezug</w:t>
            </w:r>
          </w:p>
          <w:p w14:paraId="3F9B7E59" w14:textId="77777777" w:rsidR="007005FC" w:rsidRPr="00FA07B3" w:rsidRDefault="007005FC" w:rsidP="00B07131">
            <w:pPr>
              <w:rPr>
                <w:lang w:val="de-DE"/>
              </w:rPr>
            </w:pPr>
          </w:p>
        </w:tc>
        <w:tc>
          <w:tcPr>
            <w:tcW w:w="5660" w:type="dxa"/>
            <w:vAlign w:val="center"/>
          </w:tcPr>
          <w:p w14:paraId="4B4B0515" w14:textId="77777777" w:rsidR="007005FC" w:rsidRPr="00FA07B3" w:rsidRDefault="007005FC" w:rsidP="00B07131">
            <w:pPr>
              <w:rPr>
                <w:lang w:val="de-DE"/>
              </w:rPr>
            </w:pPr>
          </w:p>
        </w:tc>
      </w:tr>
      <w:tr w:rsidR="007005FC" w:rsidRPr="00C14668" w14:paraId="641A670C" w14:textId="77777777" w:rsidTr="00B07131">
        <w:trPr>
          <w:jc w:val="center"/>
        </w:trPr>
        <w:tc>
          <w:tcPr>
            <w:tcW w:w="3962" w:type="dxa"/>
            <w:vAlign w:val="center"/>
          </w:tcPr>
          <w:p w14:paraId="0AFEA1AB" w14:textId="77777777" w:rsidR="007005FC" w:rsidRPr="00FA07B3" w:rsidRDefault="007005FC" w:rsidP="00B07131">
            <w:pPr>
              <w:rPr>
                <w:lang w:val="de-DE"/>
              </w:rPr>
            </w:pPr>
            <w:permStart w:id="1839425812" w:edGrp="everyone" w:colFirst="1" w:colLast="1"/>
            <w:permEnd w:id="696517362"/>
            <w:r w:rsidRPr="00FA07B3">
              <w:rPr>
                <w:sz w:val="18"/>
                <w:lang w:val="de-DE"/>
              </w:rPr>
              <w:t>Ansprechpartner mit E-Mail und Telefonnummer</w:t>
            </w:r>
          </w:p>
        </w:tc>
        <w:tc>
          <w:tcPr>
            <w:tcW w:w="5660" w:type="dxa"/>
            <w:vAlign w:val="center"/>
          </w:tcPr>
          <w:p w14:paraId="658CC2CF" w14:textId="77777777" w:rsidR="007005FC" w:rsidRPr="00FA07B3" w:rsidRDefault="007005FC" w:rsidP="00B07131">
            <w:pPr>
              <w:rPr>
                <w:lang w:val="de-DE"/>
              </w:rPr>
            </w:pPr>
          </w:p>
        </w:tc>
      </w:tr>
      <w:tr w:rsidR="007005FC" w:rsidRPr="00C14668" w14:paraId="616757DD" w14:textId="77777777" w:rsidTr="00B07131">
        <w:trPr>
          <w:jc w:val="center"/>
        </w:trPr>
        <w:tc>
          <w:tcPr>
            <w:tcW w:w="3962" w:type="dxa"/>
            <w:vAlign w:val="center"/>
          </w:tcPr>
          <w:p w14:paraId="63F02E1E" w14:textId="77777777" w:rsidR="007005FC" w:rsidRPr="00FA07B3" w:rsidRDefault="007005FC" w:rsidP="00B07131">
            <w:pPr>
              <w:rPr>
                <w:lang w:val="de-DE"/>
              </w:rPr>
            </w:pPr>
            <w:permStart w:id="982139519" w:edGrp="everyone" w:colFirst="1" w:colLast="1"/>
            <w:permEnd w:id="1839425812"/>
            <w:r w:rsidRPr="00FA07B3">
              <w:rPr>
                <w:sz w:val="18"/>
                <w:lang w:val="de-DE"/>
              </w:rPr>
              <w:t>Leistungszeitraum MM/JJ – MM/JJ</w:t>
            </w:r>
          </w:p>
        </w:tc>
        <w:tc>
          <w:tcPr>
            <w:tcW w:w="5660" w:type="dxa"/>
            <w:vAlign w:val="center"/>
          </w:tcPr>
          <w:p w14:paraId="10263148" w14:textId="77777777" w:rsidR="007005FC" w:rsidRPr="00FA07B3" w:rsidRDefault="007005FC" w:rsidP="00B07131">
            <w:pPr>
              <w:rPr>
                <w:lang w:val="de-DE"/>
              </w:rPr>
            </w:pPr>
          </w:p>
          <w:p w14:paraId="243D5EB7" w14:textId="77777777" w:rsidR="007005FC" w:rsidRPr="00FA07B3" w:rsidRDefault="007005FC" w:rsidP="00B07131">
            <w:pPr>
              <w:rPr>
                <w:lang w:val="de-DE"/>
              </w:rPr>
            </w:pPr>
          </w:p>
        </w:tc>
      </w:tr>
      <w:tr w:rsidR="007005FC" w:rsidRPr="00FA07B3" w14:paraId="14130FFC" w14:textId="77777777" w:rsidTr="00B07131">
        <w:trPr>
          <w:jc w:val="center"/>
        </w:trPr>
        <w:tc>
          <w:tcPr>
            <w:tcW w:w="3962" w:type="dxa"/>
            <w:vAlign w:val="center"/>
          </w:tcPr>
          <w:p w14:paraId="54A29AC4" w14:textId="77777777" w:rsidR="007005FC" w:rsidRPr="00FA07B3" w:rsidRDefault="007005FC" w:rsidP="00B07131">
            <w:pPr>
              <w:rPr>
                <w:lang w:val="de-DE"/>
              </w:rPr>
            </w:pPr>
            <w:permStart w:id="585633779" w:edGrp="everyone" w:colFirst="1" w:colLast="1"/>
            <w:permEnd w:id="982139519"/>
            <w:r w:rsidRPr="00FA07B3">
              <w:rPr>
                <w:sz w:val="18"/>
                <w:lang w:val="de-DE"/>
              </w:rPr>
              <w:t>Leistungsvolumen in Personentagen</w:t>
            </w:r>
          </w:p>
        </w:tc>
        <w:tc>
          <w:tcPr>
            <w:tcW w:w="5660" w:type="dxa"/>
            <w:vAlign w:val="center"/>
          </w:tcPr>
          <w:p w14:paraId="7D18371A" w14:textId="77777777" w:rsidR="007005FC" w:rsidRPr="00FA07B3" w:rsidRDefault="007005FC" w:rsidP="00B07131">
            <w:pPr>
              <w:rPr>
                <w:lang w:val="de-DE"/>
              </w:rPr>
            </w:pPr>
          </w:p>
          <w:p w14:paraId="2506E1D9" w14:textId="77777777" w:rsidR="007005FC" w:rsidRPr="00FA07B3" w:rsidRDefault="007005FC" w:rsidP="00B07131">
            <w:pPr>
              <w:rPr>
                <w:lang w:val="de-DE"/>
              </w:rPr>
            </w:pPr>
          </w:p>
        </w:tc>
      </w:tr>
      <w:tr w:rsidR="007005FC" w:rsidRPr="00C14668" w14:paraId="046E4655" w14:textId="77777777" w:rsidTr="00B07131">
        <w:trPr>
          <w:jc w:val="center"/>
        </w:trPr>
        <w:tc>
          <w:tcPr>
            <w:tcW w:w="3962" w:type="dxa"/>
            <w:tcBorders>
              <w:bottom w:val="single" w:sz="4" w:space="0" w:color="auto"/>
            </w:tcBorders>
            <w:vAlign w:val="center"/>
          </w:tcPr>
          <w:p w14:paraId="3A58FB55" w14:textId="77777777" w:rsidR="007005FC" w:rsidRPr="00FA07B3" w:rsidRDefault="007005FC" w:rsidP="00B07131">
            <w:pPr>
              <w:rPr>
                <w:lang w:val="de-DE"/>
              </w:rPr>
            </w:pPr>
            <w:permStart w:id="1673678715" w:edGrp="everyone" w:colFirst="1" w:colLast="1"/>
            <w:permEnd w:id="585633779"/>
            <w:r w:rsidRPr="00FA07B3">
              <w:rPr>
                <w:sz w:val="18"/>
                <w:lang w:val="de-DE"/>
              </w:rPr>
              <w:t>Beschäftigtenzahl des Referenzauftraggebers und Anzahl involvierter Führungskräfte</w:t>
            </w:r>
          </w:p>
        </w:tc>
        <w:tc>
          <w:tcPr>
            <w:tcW w:w="5660" w:type="dxa"/>
            <w:tcBorders>
              <w:bottom w:val="single" w:sz="4" w:space="0" w:color="auto"/>
            </w:tcBorders>
            <w:vAlign w:val="center"/>
          </w:tcPr>
          <w:p w14:paraId="02AEBBFB" w14:textId="77777777" w:rsidR="007005FC" w:rsidRPr="00FA07B3" w:rsidRDefault="007005FC" w:rsidP="00B07131">
            <w:pPr>
              <w:rPr>
                <w:lang w:val="de-DE"/>
              </w:rPr>
            </w:pPr>
          </w:p>
        </w:tc>
      </w:tr>
      <w:permEnd w:id="1673678715"/>
      <w:tr w:rsidR="007005FC" w:rsidRPr="00FA07B3" w14:paraId="1B558046" w14:textId="77777777" w:rsidTr="00B07131">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158CDC90" w14:textId="77777777" w:rsidR="007005FC" w:rsidRPr="00FA07B3" w:rsidRDefault="007005FC" w:rsidP="00B07131">
            <w:pPr>
              <w:rPr>
                <w:lang w:val="de-DE"/>
              </w:rPr>
            </w:pPr>
            <w:r w:rsidRPr="00FA07B3">
              <w:rPr>
                <w:sz w:val="18"/>
                <w:szCs w:val="18"/>
                <w:lang w:val="de-DE"/>
              </w:rPr>
              <w:t>Rolle des Bewerbers</w:t>
            </w:r>
          </w:p>
        </w:tc>
        <w:tc>
          <w:tcPr>
            <w:tcW w:w="5660" w:type="dxa"/>
            <w:tcBorders>
              <w:top w:val="single" w:sz="4" w:space="0" w:color="auto"/>
              <w:left w:val="single" w:sz="4" w:space="0" w:color="auto"/>
              <w:bottom w:val="single" w:sz="4" w:space="0" w:color="auto"/>
              <w:right w:val="single" w:sz="4" w:space="0" w:color="auto"/>
            </w:tcBorders>
            <w:vAlign w:val="center"/>
          </w:tcPr>
          <w:p w14:paraId="57F634D4" w14:textId="77777777" w:rsidR="007005FC" w:rsidRPr="00FA07B3" w:rsidRDefault="007005FC" w:rsidP="00B07131">
            <w:pPr>
              <w:rPr>
                <w:lang w:val="de-DE"/>
              </w:rPr>
            </w:pPr>
            <w:permStart w:id="1346533249" w:edGrp="everyone"/>
            <w:r w:rsidRPr="00FA07B3">
              <w:rPr>
                <w:rFonts w:ascii="Segoe UI Symbol" w:hAnsi="Segoe UI Symbol" w:cs="Segoe UI Symbol"/>
                <w:sz w:val="18"/>
                <w:lang w:val="de-DE"/>
              </w:rPr>
              <w:t>☐</w:t>
            </w:r>
            <w:permEnd w:id="1346533249"/>
            <w:r w:rsidRPr="00FA07B3">
              <w:rPr>
                <w:sz w:val="18"/>
                <w:lang w:val="de-DE"/>
              </w:rPr>
              <w:t xml:space="preserve"> Hauptauftragnehmer</w:t>
            </w:r>
            <w:r w:rsidRPr="00FA07B3">
              <w:rPr>
                <w:sz w:val="18"/>
                <w:lang w:val="de-DE"/>
              </w:rPr>
              <w:br/>
            </w:r>
            <w:permStart w:id="194646737" w:edGrp="everyone"/>
            <w:r w:rsidRPr="00FA07B3">
              <w:rPr>
                <w:rFonts w:ascii="Segoe UI Symbol" w:hAnsi="Segoe UI Symbol" w:cs="Segoe UI Symbol"/>
                <w:sz w:val="18"/>
                <w:lang w:val="de-DE"/>
              </w:rPr>
              <w:t>☐</w:t>
            </w:r>
            <w:permEnd w:id="194646737"/>
            <w:r w:rsidRPr="00FA07B3">
              <w:rPr>
                <w:sz w:val="18"/>
                <w:lang w:val="de-DE"/>
              </w:rPr>
              <w:t xml:space="preserve"> Mitglied Bewerbergemeinschaft</w:t>
            </w:r>
            <w:r w:rsidRPr="00FA07B3">
              <w:rPr>
                <w:sz w:val="18"/>
                <w:lang w:val="de-DE"/>
              </w:rPr>
              <w:br/>
            </w:r>
            <w:permStart w:id="2003773882" w:edGrp="everyone"/>
            <w:r w:rsidRPr="00FA07B3">
              <w:rPr>
                <w:rFonts w:ascii="Segoe UI Symbol" w:hAnsi="Segoe UI Symbol" w:cs="Segoe UI Symbol"/>
                <w:sz w:val="18"/>
                <w:lang w:val="de-DE"/>
              </w:rPr>
              <w:t>☐</w:t>
            </w:r>
            <w:permEnd w:id="2003773882"/>
            <w:r w:rsidRPr="00FA07B3">
              <w:rPr>
                <w:sz w:val="18"/>
                <w:lang w:val="de-DE"/>
              </w:rPr>
              <w:t xml:space="preserve"> Unterauftragnehmer</w:t>
            </w:r>
          </w:p>
        </w:tc>
      </w:tr>
      <w:tr w:rsidR="007005FC" w:rsidRPr="00C14668" w14:paraId="06A3625E" w14:textId="77777777" w:rsidTr="00B07131">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3A26B1BB" w14:textId="77777777" w:rsidR="007005FC" w:rsidRPr="00FA07B3" w:rsidRDefault="007005FC" w:rsidP="00B07131">
            <w:pPr>
              <w:rPr>
                <w:lang w:val="de-DE"/>
              </w:rPr>
            </w:pPr>
            <w:permStart w:id="1553886397" w:edGrp="everyone" w:colFirst="1" w:colLast="1"/>
            <w:r w:rsidRPr="00FA07B3">
              <w:rPr>
                <w:sz w:val="18"/>
                <w:szCs w:val="18"/>
                <w:lang w:val="de-DE"/>
              </w:rPr>
              <w:t>Art der erbrachten Leistung, z. B. Konzeption, Durchführung, Moderation, Training, Beratung, Transferbegleitung oder Evaluation</w:t>
            </w:r>
          </w:p>
          <w:p w14:paraId="797D2487" w14:textId="77777777" w:rsidR="007005FC" w:rsidRPr="00FA07B3" w:rsidRDefault="007005FC" w:rsidP="00B07131">
            <w:pPr>
              <w:rPr>
                <w:sz w:val="18"/>
                <w:szCs w:val="18"/>
                <w:lang w:val="de-DE"/>
              </w:rPr>
            </w:pPr>
          </w:p>
        </w:tc>
        <w:tc>
          <w:tcPr>
            <w:tcW w:w="5660" w:type="dxa"/>
            <w:tcBorders>
              <w:top w:val="single" w:sz="4" w:space="0" w:color="auto"/>
              <w:left w:val="single" w:sz="4" w:space="0" w:color="auto"/>
              <w:bottom w:val="single" w:sz="4" w:space="0" w:color="auto"/>
              <w:right w:val="single" w:sz="4" w:space="0" w:color="auto"/>
            </w:tcBorders>
            <w:vAlign w:val="center"/>
          </w:tcPr>
          <w:p w14:paraId="50EF47D4" w14:textId="77777777" w:rsidR="007005FC" w:rsidRPr="00FA07B3" w:rsidRDefault="007005FC" w:rsidP="00B07131">
            <w:pPr>
              <w:rPr>
                <w:sz w:val="18"/>
                <w:lang w:val="de-DE"/>
              </w:rPr>
            </w:pPr>
          </w:p>
        </w:tc>
      </w:tr>
      <w:tr w:rsidR="007005FC" w:rsidRPr="00C14668" w14:paraId="5BC31099" w14:textId="77777777" w:rsidTr="00B07131">
        <w:tblPrEx>
          <w:jc w:val="left"/>
        </w:tblPrEx>
        <w:tc>
          <w:tcPr>
            <w:tcW w:w="3962" w:type="dxa"/>
            <w:tcBorders>
              <w:top w:val="single" w:sz="4" w:space="0" w:color="auto"/>
              <w:left w:val="single" w:sz="4" w:space="0" w:color="auto"/>
              <w:bottom w:val="single" w:sz="4" w:space="0" w:color="auto"/>
              <w:right w:val="single" w:sz="4" w:space="0" w:color="auto"/>
            </w:tcBorders>
            <w:vAlign w:val="center"/>
            <w:hideMark/>
          </w:tcPr>
          <w:p w14:paraId="4501552A" w14:textId="77777777" w:rsidR="007005FC" w:rsidRPr="00FA07B3" w:rsidRDefault="007005FC" w:rsidP="00B07131">
            <w:pPr>
              <w:rPr>
                <w:kern w:val="2"/>
                <w:szCs w:val="20"/>
                <w:lang w:val="de-DE" w:eastAsia="de-DE"/>
                <w14:ligatures w14:val="standardContextual"/>
              </w:rPr>
            </w:pPr>
            <w:permStart w:id="1546742172" w:edGrp="everyone" w:colFirst="1" w:colLast="1"/>
            <w:permEnd w:id="1553886397"/>
            <w:r w:rsidRPr="00FA07B3">
              <w:rPr>
                <w:sz w:val="18"/>
                <w:szCs w:val="18"/>
                <w:lang w:val="de-DE"/>
              </w:rPr>
              <w:t>Rückblickende Angaben zu Individualisierung, Umsetzungstiefe, Transfer oder Verankerung, soweit nachweisbar</w:t>
            </w:r>
          </w:p>
        </w:tc>
        <w:tc>
          <w:tcPr>
            <w:tcW w:w="5660" w:type="dxa"/>
            <w:tcBorders>
              <w:top w:val="single" w:sz="4" w:space="0" w:color="auto"/>
              <w:left w:val="single" w:sz="4" w:space="0" w:color="auto"/>
              <w:bottom w:val="single" w:sz="4" w:space="0" w:color="auto"/>
              <w:right w:val="single" w:sz="4" w:space="0" w:color="auto"/>
            </w:tcBorders>
            <w:vAlign w:val="center"/>
            <w:hideMark/>
          </w:tcPr>
          <w:p w14:paraId="5F2CFBC1" w14:textId="77777777" w:rsidR="007005FC" w:rsidRPr="00FA07B3" w:rsidRDefault="007005FC" w:rsidP="00B07131">
            <w:pPr>
              <w:rPr>
                <w:lang w:val="de-DE"/>
              </w:rPr>
            </w:pPr>
          </w:p>
        </w:tc>
      </w:tr>
      <w:permEnd w:id="1546742172"/>
      <w:tr w:rsidR="007005FC" w:rsidRPr="00FA07B3" w14:paraId="06763F31" w14:textId="77777777" w:rsidTr="00B07131">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6560B697" w14:textId="77777777" w:rsidR="007005FC" w:rsidRPr="00FA07B3" w:rsidRDefault="007005FC" w:rsidP="00B07131">
            <w:pPr>
              <w:rPr>
                <w:lang w:val="de-DE"/>
              </w:rPr>
            </w:pPr>
            <w:r w:rsidRPr="00FA07B3">
              <w:rPr>
                <w:sz w:val="18"/>
                <w:lang w:val="de-DE"/>
              </w:rPr>
              <w:t>Erfüllung der Mindestanforderungen</w:t>
            </w:r>
          </w:p>
        </w:tc>
        <w:tc>
          <w:tcPr>
            <w:tcW w:w="5660" w:type="dxa"/>
            <w:tcBorders>
              <w:top w:val="single" w:sz="4" w:space="0" w:color="auto"/>
              <w:left w:val="single" w:sz="4" w:space="0" w:color="auto"/>
              <w:bottom w:val="single" w:sz="4" w:space="0" w:color="auto"/>
              <w:right w:val="single" w:sz="4" w:space="0" w:color="auto"/>
            </w:tcBorders>
            <w:vAlign w:val="center"/>
          </w:tcPr>
          <w:p w14:paraId="4A49A61B" w14:textId="77777777" w:rsidR="007005FC" w:rsidRPr="00FA07B3" w:rsidRDefault="007005FC" w:rsidP="00B07131">
            <w:pPr>
              <w:rPr>
                <w:sz w:val="18"/>
                <w:lang w:val="de-DE"/>
              </w:rPr>
            </w:pPr>
            <w:permStart w:id="29436429" w:edGrp="everyone"/>
            <w:r w:rsidRPr="00FA07B3">
              <w:rPr>
                <w:sz w:val="18"/>
                <w:lang w:val="de-DE"/>
              </w:rPr>
              <w:t>☐</w:t>
            </w:r>
            <w:permEnd w:id="29436429"/>
            <w:r w:rsidRPr="00FA07B3">
              <w:rPr>
                <w:sz w:val="18"/>
                <w:lang w:val="de-DE"/>
              </w:rPr>
              <w:t xml:space="preserve"> ja  </w:t>
            </w:r>
            <w:permStart w:id="1692677555" w:edGrp="everyone"/>
            <w:r w:rsidRPr="00FA07B3">
              <w:rPr>
                <w:sz w:val="18"/>
                <w:lang w:val="de-DE"/>
              </w:rPr>
              <w:t>☐</w:t>
            </w:r>
            <w:permEnd w:id="1692677555"/>
            <w:r w:rsidRPr="00FA07B3">
              <w:rPr>
                <w:sz w:val="18"/>
                <w:lang w:val="de-DE"/>
              </w:rPr>
              <w:t xml:space="preserve"> nein</w:t>
            </w:r>
          </w:p>
        </w:tc>
      </w:tr>
    </w:tbl>
    <w:p w14:paraId="217CD4FE" w14:textId="77777777" w:rsidR="00DD60F8" w:rsidRPr="00FA07B3" w:rsidRDefault="00DD60F8">
      <w:pPr>
        <w:rPr>
          <w:lang w:val="de-DE"/>
        </w:rPr>
      </w:pPr>
    </w:p>
    <w:p w14:paraId="4D03E86B" w14:textId="34388098" w:rsidR="00DD60F8" w:rsidRPr="00FA07B3" w:rsidRDefault="00713B92">
      <w:pPr>
        <w:pStyle w:val="berschrift3"/>
        <w:rPr>
          <w:lang w:val="de-DE"/>
        </w:rPr>
      </w:pPr>
      <w:r w:rsidRPr="00FA07B3">
        <w:rPr>
          <w:lang w:val="de-DE"/>
        </w:rPr>
        <w:t>Referenz Nr. 3</w:t>
      </w:r>
    </w:p>
    <w:tbl>
      <w:tblPr>
        <w:tblStyle w:val="Tabellenraster"/>
        <w:tblW w:w="0" w:type="auto"/>
        <w:jc w:val="center"/>
        <w:tblLook w:val="04A0" w:firstRow="1" w:lastRow="0" w:firstColumn="1" w:lastColumn="0" w:noHBand="0" w:noVBand="1"/>
      </w:tblPr>
      <w:tblGrid>
        <w:gridCol w:w="3962"/>
        <w:gridCol w:w="5660"/>
      </w:tblGrid>
      <w:tr w:rsidR="007005FC" w:rsidRPr="00FA07B3" w14:paraId="47E3E529" w14:textId="77777777" w:rsidTr="00B07131">
        <w:trPr>
          <w:jc w:val="center"/>
        </w:trPr>
        <w:tc>
          <w:tcPr>
            <w:tcW w:w="3962" w:type="dxa"/>
            <w:shd w:val="clear" w:color="auto" w:fill="D9EAF7"/>
            <w:vAlign w:val="center"/>
          </w:tcPr>
          <w:p w14:paraId="2E29E956" w14:textId="77777777" w:rsidR="007005FC" w:rsidRPr="00FA07B3" w:rsidRDefault="007005FC" w:rsidP="00B07131">
            <w:pPr>
              <w:rPr>
                <w:lang w:val="de-DE"/>
              </w:rPr>
            </w:pPr>
            <w:r w:rsidRPr="00FA07B3">
              <w:rPr>
                <w:b/>
                <w:sz w:val="18"/>
                <w:lang w:val="de-DE"/>
              </w:rPr>
              <w:t>Angabe</w:t>
            </w:r>
          </w:p>
        </w:tc>
        <w:tc>
          <w:tcPr>
            <w:tcW w:w="5660" w:type="dxa"/>
            <w:shd w:val="clear" w:color="auto" w:fill="D9EAF7"/>
            <w:vAlign w:val="center"/>
          </w:tcPr>
          <w:p w14:paraId="18E9440A" w14:textId="77777777" w:rsidR="007005FC" w:rsidRPr="00FA07B3" w:rsidRDefault="007005FC" w:rsidP="00B07131">
            <w:pPr>
              <w:rPr>
                <w:lang w:val="de-DE"/>
              </w:rPr>
            </w:pPr>
            <w:r w:rsidRPr="00FA07B3">
              <w:rPr>
                <w:b/>
                <w:sz w:val="18"/>
                <w:lang w:val="de-DE"/>
              </w:rPr>
              <w:t>Eintragung</w:t>
            </w:r>
          </w:p>
        </w:tc>
      </w:tr>
      <w:tr w:rsidR="007005FC" w:rsidRPr="00FA07B3" w14:paraId="688A60F6" w14:textId="77777777" w:rsidTr="00B07131">
        <w:trPr>
          <w:jc w:val="center"/>
        </w:trPr>
        <w:tc>
          <w:tcPr>
            <w:tcW w:w="3962" w:type="dxa"/>
            <w:vAlign w:val="center"/>
          </w:tcPr>
          <w:p w14:paraId="0CDB3236" w14:textId="77777777" w:rsidR="007005FC" w:rsidRPr="00FA07B3" w:rsidRDefault="007005FC" w:rsidP="00B07131">
            <w:pPr>
              <w:rPr>
                <w:lang w:val="de-DE"/>
              </w:rPr>
            </w:pPr>
            <w:permStart w:id="866059344" w:edGrp="everyone" w:colFirst="1" w:colLast="1"/>
            <w:r w:rsidRPr="00FA07B3">
              <w:rPr>
                <w:sz w:val="18"/>
                <w:lang w:val="de-DE"/>
              </w:rPr>
              <w:t>Auftragsbezeichnung</w:t>
            </w:r>
          </w:p>
        </w:tc>
        <w:tc>
          <w:tcPr>
            <w:tcW w:w="5660" w:type="dxa"/>
            <w:vAlign w:val="center"/>
          </w:tcPr>
          <w:p w14:paraId="5021ECB3" w14:textId="77777777" w:rsidR="007005FC" w:rsidRPr="00FA07B3" w:rsidRDefault="007005FC" w:rsidP="00B07131">
            <w:pPr>
              <w:rPr>
                <w:lang w:val="de-DE"/>
              </w:rPr>
            </w:pPr>
          </w:p>
          <w:p w14:paraId="408279E0" w14:textId="77777777" w:rsidR="007005FC" w:rsidRPr="00FA07B3" w:rsidRDefault="007005FC" w:rsidP="00B07131">
            <w:pPr>
              <w:rPr>
                <w:lang w:val="de-DE"/>
              </w:rPr>
            </w:pPr>
          </w:p>
        </w:tc>
      </w:tr>
      <w:tr w:rsidR="007005FC" w:rsidRPr="00C14668" w14:paraId="32AB664B" w14:textId="77777777" w:rsidTr="00B07131">
        <w:trPr>
          <w:jc w:val="center"/>
        </w:trPr>
        <w:tc>
          <w:tcPr>
            <w:tcW w:w="3962" w:type="dxa"/>
            <w:vAlign w:val="center"/>
          </w:tcPr>
          <w:p w14:paraId="3E4BD5F7" w14:textId="6EA11962" w:rsidR="007005FC" w:rsidRPr="00FA07B3" w:rsidRDefault="007005FC" w:rsidP="00B07131">
            <w:pPr>
              <w:rPr>
                <w:lang w:val="de-DE"/>
              </w:rPr>
            </w:pPr>
            <w:permStart w:id="99621665" w:edGrp="everyone" w:colFirst="1" w:colLast="1"/>
            <w:permEnd w:id="866059344"/>
            <w:r w:rsidRPr="00FA07B3">
              <w:rPr>
                <w:sz w:val="18"/>
                <w:lang w:val="de-DE"/>
              </w:rPr>
              <w:t>Auftragsbeschreibung, insbesondere Auftragsgegenstand</w:t>
            </w:r>
            <w:r w:rsidRPr="00FA07B3">
              <w:rPr>
                <w:sz w:val="18"/>
                <w:szCs w:val="18"/>
                <w:lang w:val="de-DE"/>
              </w:rPr>
              <w:t xml:space="preserve">, </w:t>
            </w:r>
            <w:r w:rsidRPr="00FA07B3">
              <w:rPr>
                <w:sz w:val="18"/>
                <w:lang w:val="de-DE"/>
              </w:rPr>
              <w:t>Leistungsumfang</w:t>
            </w:r>
            <w:r w:rsidRPr="00FA07B3">
              <w:rPr>
                <w:sz w:val="18"/>
                <w:szCs w:val="18"/>
                <w:lang w:val="de-DE"/>
              </w:rPr>
              <w:t>, betroffene Führungsebenen und einbezogene Organisationseinheiten</w:t>
            </w:r>
          </w:p>
        </w:tc>
        <w:tc>
          <w:tcPr>
            <w:tcW w:w="5660" w:type="dxa"/>
            <w:vAlign w:val="center"/>
          </w:tcPr>
          <w:p w14:paraId="7E5C36B3" w14:textId="77777777" w:rsidR="007005FC" w:rsidRPr="00FA07B3" w:rsidRDefault="007005FC" w:rsidP="00B07131">
            <w:pPr>
              <w:rPr>
                <w:lang w:val="de-DE"/>
              </w:rPr>
            </w:pPr>
          </w:p>
        </w:tc>
      </w:tr>
      <w:tr w:rsidR="007005FC" w:rsidRPr="00FA07B3" w14:paraId="014BF946" w14:textId="77777777" w:rsidTr="00B07131">
        <w:trPr>
          <w:jc w:val="center"/>
        </w:trPr>
        <w:tc>
          <w:tcPr>
            <w:tcW w:w="3962" w:type="dxa"/>
            <w:vAlign w:val="center"/>
          </w:tcPr>
          <w:p w14:paraId="7480090F" w14:textId="77777777" w:rsidR="007005FC" w:rsidRPr="00FA07B3" w:rsidRDefault="007005FC" w:rsidP="00B07131">
            <w:pPr>
              <w:rPr>
                <w:lang w:val="de-DE"/>
              </w:rPr>
            </w:pPr>
            <w:permStart w:id="869363336" w:edGrp="everyone" w:colFirst="1" w:colLast="1"/>
            <w:permEnd w:id="99621665"/>
            <w:r w:rsidRPr="00FA07B3">
              <w:rPr>
                <w:sz w:val="18"/>
                <w:lang w:val="de-DE"/>
              </w:rPr>
              <w:t>Referenzauftraggeber inkl. Anschrift</w:t>
            </w:r>
            <w:r w:rsidRPr="00FA07B3">
              <w:rPr>
                <w:sz w:val="18"/>
                <w:szCs w:val="18"/>
                <w:lang w:val="de-DE"/>
              </w:rPr>
              <w:t xml:space="preserve">, </w:t>
            </w:r>
            <w:r w:rsidRPr="00FA07B3">
              <w:rPr>
                <w:sz w:val="18"/>
                <w:lang w:val="de-DE"/>
              </w:rPr>
              <w:t>Tätigkeitsfeld</w:t>
            </w:r>
            <w:r w:rsidRPr="00FA07B3">
              <w:rPr>
                <w:sz w:val="18"/>
                <w:szCs w:val="18"/>
                <w:lang w:val="de-DE"/>
              </w:rPr>
              <w:t>, Organisationstyp und ggf. Gesundheitswesen-/Krankenhausbezug</w:t>
            </w:r>
          </w:p>
          <w:p w14:paraId="6EE87F08" w14:textId="77777777" w:rsidR="007005FC" w:rsidRPr="00FA07B3" w:rsidRDefault="007005FC" w:rsidP="00B07131">
            <w:pPr>
              <w:rPr>
                <w:lang w:val="de-DE"/>
              </w:rPr>
            </w:pPr>
          </w:p>
        </w:tc>
        <w:tc>
          <w:tcPr>
            <w:tcW w:w="5660" w:type="dxa"/>
            <w:vAlign w:val="center"/>
          </w:tcPr>
          <w:p w14:paraId="685E360A" w14:textId="77777777" w:rsidR="007005FC" w:rsidRPr="00FA07B3" w:rsidRDefault="007005FC" w:rsidP="00B07131">
            <w:pPr>
              <w:rPr>
                <w:lang w:val="de-DE"/>
              </w:rPr>
            </w:pPr>
          </w:p>
        </w:tc>
      </w:tr>
      <w:tr w:rsidR="007005FC" w:rsidRPr="00C14668" w14:paraId="29E2294C" w14:textId="77777777" w:rsidTr="00B07131">
        <w:trPr>
          <w:jc w:val="center"/>
        </w:trPr>
        <w:tc>
          <w:tcPr>
            <w:tcW w:w="3962" w:type="dxa"/>
            <w:vAlign w:val="center"/>
          </w:tcPr>
          <w:p w14:paraId="5AA6AB86" w14:textId="77777777" w:rsidR="007005FC" w:rsidRPr="00FA07B3" w:rsidRDefault="007005FC" w:rsidP="00B07131">
            <w:pPr>
              <w:rPr>
                <w:lang w:val="de-DE"/>
              </w:rPr>
            </w:pPr>
            <w:permStart w:id="1684343253" w:edGrp="everyone" w:colFirst="1" w:colLast="1"/>
            <w:permEnd w:id="869363336"/>
            <w:r w:rsidRPr="00FA07B3">
              <w:rPr>
                <w:sz w:val="18"/>
                <w:lang w:val="de-DE"/>
              </w:rPr>
              <w:t>Ansprechpartner mit E-Mail und Telefonnummer</w:t>
            </w:r>
          </w:p>
        </w:tc>
        <w:tc>
          <w:tcPr>
            <w:tcW w:w="5660" w:type="dxa"/>
            <w:vAlign w:val="center"/>
          </w:tcPr>
          <w:p w14:paraId="470F1D41" w14:textId="77777777" w:rsidR="007005FC" w:rsidRPr="00FA07B3" w:rsidRDefault="007005FC" w:rsidP="00B07131">
            <w:pPr>
              <w:rPr>
                <w:lang w:val="de-DE"/>
              </w:rPr>
            </w:pPr>
          </w:p>
        </w:tc>
      </w:tr>
      <w:tr w:rsidR="007005FC" w:rsidRPr="00C14668" w14:paraId="03A2BF19" w14:textId="77777777" w:rsidTr="00B07131">
        <w:trPr>
          <w:jc w:val="center"/>
        </w:trPr>
        <w:tc>
          <w:tcPr>
            <w:tcW w:w="3962" w:type="dxa"/>
            <w:vAlign w:val="center"/>
          </w:tcPr>
          <w:p w14:paraId="6457048D" w14:textId="77777777" w:rsidR="007005FC" w:rsidRPr="00FA07B3" w:rsidRDefault="007005FC" w:rsidP="00B07131">
            <w:pPr>
              <w:rPr>
                <w:lang w:val="de-DE"/>
              </w:rPr>
            </w:pPr>
            <w:permStart w:id="1269840347" w:edGrp="everyone" w:colFirst="1" w:colLast="1"/>
            <w:permEnd w:id="1684343253"/>
            <w:r w:rsidRPr="00FA07B3">
              <w:rPr>
                <w:sz w:val="18"/>
                <w:lang w:val="de-DE"/>
              </w:rPr>
              <w:t>Leistungszeitraum MM/JJ – MM/JJ</w:t>
            </w:r>
          </w:p>
        </w:tc>
        <w:tc>
          <w:tcPr>
            <w:tcW w:w="5660" w:type="dxa"/>
            <w:vAlign w:val="center"/>
          </w:tcPr>
          <w:p w14:paraId="79567B0C" w14:textId="77777777" w:rsidR="007005FC" w:rsidRPr="00FA07B3" w:rsidRDefault="007005FC" w:rsidP="00B07131">
            <w:pPr>
              <w:rPr>
                <w:lang w:val="de-DE"/>
              </w:rPr>
            </w:pPr>
          </w:p>
          <w:p w14:paraId="05BB75CC" w14:textId="77777777" w:rsidR="007005FC" w:rsidRPr="00FA07B3" w:rsidRDefault="007005FC" w:rsidP="00B07131">
            <w:pPr>
              <w:rPr>
                <w:lang w:val="de-DE"/>
              </w:rPr>
            </w:pPr>
          </w:p>
        </w:tc>
      </w:tr>
      <w:tr w:rsidR="007005FC" w:rsidRPr="00FA07B3" w14:paraId="2D0AA843" w14:textId="77777777" w:rsidTr="00B07131">
        <w:trPr>
          <w:jc w:val="center"/>
        </w:trPr>
        <w:tc>
          <w:tcPr>
            <w:tcW w:w="3962" w:type="dxa"/>
            <w:vAlign w:val="center"/>
          </w:tcPr>
          <w:p w14:paraId="1589C719" w14:textId="77777777" w:rsidR="007005FC" w:rsidRPr="00FA07B3" w:rsidRDefault="007005FC" w:rsidP="00B07131">
            <w:pPr>
              <w:rPr>
                <w:lang w:val="de-DE"/>
              </w:rPr>
            </w:pPr>
            <w:permStart w:id="1629836736" w:edGrp="everyone" w:colFirst="1" w:colLast="1"/>
            <w:permEnd w:id="1269840347"/>
            <w:r w:rsidRPr="00FA07B3">
              <w:rPr>
                <w:sz w:val="18"/>
                <w:lang w:val="de-DE"/>
              </w:rPr>
              <w:t>Leistungsvolumen in Personentagen</w:t>
            </w:r>
          </w:p>
        </w:tc>
        <w:tc>
          <w:tcPr>
            <w:tcW w:w="5660" w:type="dxa"/>
            <w:vAlign w:val="center"/>
          </w:tcPr>
          <w:p w14:paraId="61A7D994" w14:textId="77777777" w:rsidR="007005FC" w:rsidRPr="00FA07B3" w:rsidRDefault="007005FC" w:rsidP="00B07131">
            <w:pPr>
              <w:rPr>
                <w:lang w:val="de-DE"/>
              </w:rPr>
            </w:pPr>
          </w:p>
          <w:p w14:paraId="7F52F840" w14:textId="77777777" w:rsidR="007005FC" w:rsidRPr="00FA07B3" w:rsidRDefault="007005FC" w:rsidP="00B07131">
            <w:pPr>
              <w:rPr>
                <w:lang w:val="de-DE"/>
              </w:rPr>
            </w:pPr>
          </w:p>
        </w:tc>
      </w:tr>
      <w:tr w:rsidR="007005FC" w:rsidRPr="00C14668" w14:paraId="4EB99F4A" w14:textId="77777777" w:rsidTr="00B07131">
        <w:trPr>
          <w:jc w:val="center"/>
        </w:trPr>
        <w:tc>
          <w:tcPr>
            <w:tcW w:w="3962" w:type="dxa"/>
            <w:tcBorders>
              <w:bottom w:val="single" w:sz="4" w:space="0" w:color="auto"/>
            </w:tcBorders>
            <w:vAlign w:val="center"/>
          </w:tcPr>
          <w:p w14:paraId="0CE5D34E" w14:textId="77777777" w:rsidR="007005FC" w:rsidRPr="00FA07B3" w:rsidRDefault="007005FC" w:rsidP="00B07131">
            <w:pPr>
              <w:rPr>
                <w:lang w:val="de-DE"/>
              </w:rPr>
            </w:pPr>
            <w:permStart w:id="597958424" w:edGrp="everyone" w:colFirst="1" w:colLast="1"/>
            <w:permEnd w:id="1629836736"/>
            <w:r w:rsidRPr="00FA07B3">
              <w:rPr>
                <w:sz w:val="18"/>
                <w:lang w:val="de-DE"/>
              </w:rPr>
              <w:t>Beschäftigtenzahl des Referenzauftraggebers und Anzahl involvierter Führungskräfte</w:t>
            </w:r>
          </w:p>
        </w:tc>
        <w:tc>
          <w:tcPr>
            <w:tcW w:w="5660" w:type="dxa"/>
            <w:tcBorders>
              <w:bottom w:val="single" w:sz="4" w:space="0" w:color="auto"/>
            </w:tcBorders>
            <w:vAlign w:val="center"/>
          </w:tcPr>
          <w:p w14:paraId="67E81D51" w14:textId="77777777" w:rsidR="007005FC" w:rsidRPr="00FA07B3" w:rsidRDefault="007005FC" w:rsidP="00B07131">
            <w:pPr>
              <w:rPr>
                <w:lang w:val="de-DE"/>
              </w:rPr>
            </w:pPr>
          </w:p>
        </w:tc>
      </w:tr>
      <w:permEnd w:id="597958424"/>
      <w:tr w:rsidR="007005FC" w:rsidRPr="00FA07B3" w14:paraId="784E9EA6" w14:textId="77777777" w:rsidTr="00B07131">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4220C52E" w14:textId="77777777" w:rsidR="007005FC" w:rsidRPr="00FA07B3" w:rsidRDefault="007005FC" w:rsidP="00B07131">
            <w:pPr>
              <w:rPr>
                <w:lang w:val="de-DE"/>
              </w:rPr>
            </w:pPr>
            <w:r w:rsidRPr="00FA07B3">
              <w:rPr>
                <w:sz w:val="18"/>
                <w:szCs w:val="18"/>
                <w:lang w:val="de-DE"/>
              </w:rPr>
              <w:t>Rolle des Bewerbers</w:t>
            </w:r>
          </w:p>
        </w:tc>
        <w:tc>
          <w:tcPr>
            <w:tcW w:w="5660" w:type="dxa"/>
            <w:tcBorders>
              <w:top w:val="single" w:sz="4" w:space="0" w:color="auto"/>
              <w:left w:val="single" w:sz="4" w:space="0" w:color="auto"/>
              <w:bottom w:val="single" w:sz="4" w:space="0" w:color="auto"/>
              <w:right w:val="single" w:sz="4" w:space="0" w:color="auto"/>
            </w:tcBorders>
            <w:vAlign w:val="center"/>
          </w:tcPr>
          <w:p w14:paraId="7E3953BE" w14:textId="77777777" w:rsidR="007005FC" w:rsidRPr="00FA07B3" w:rsidRDefault="007005FC" w:rsidP="00B07131">
            <w:pPr>
              <w:rPr>
                <w:lang w:val="de-DE"/>
              </w:rPr>
            </w:pPr>
            <w:permStart w:id="1625712252" w:edGrp="everyone"/>
            <w:r w:rsidRPr="00FA07B3">
              <w:rPr>
                <w:rFonts w:ascii="Segoe UI Symbol" w:hAnsi="Segoe UI Symbol" w:cs="Segoe UI Symbol"/>
                <w:sz w:val="18"/>
                <w:lang w:val="de-DE"/>
              </w:rPr>
              <w:t>☐</w:t>
            </w:r>
            <w:permEnd w:id="1625712252"/>
            <w:r w:rsidRPr="00FA07B3">
              <w:rPr>
                <w:sz w:val="18"/>
                <w:lang w:val="de-DE"/>
              </w:rPr>
              <w:t xml:space="preserve"> Hauptauftragnehmer</w:t>
            </w:r>
            <w:r w:rsidRPr="00FA07B3">
              <w:rPr>
                <w:sz w:val="18"/>
                <w:lang w:val="de-DE"/>
              </w:rPr>
              <w:br/>
            </w:r>
            <w:permStart w:id="1741440420" w:edGrp="everyone"/>
            <w:r w:rsidRPr="00FA07B3">
              <w:rPr>
                <w:rFonts w:ascii="Segoe UI Symbol" w:hAnsi="Segoe UI Symbol" w:cs="Segoe UI Symbol"/>
                <w:sz w:val="18"/>
                <w:lang w:val="de-DE"/>
              </w:rPr>
              <w:t>☐</w:t>
            </w:r>
            <w:permEnd w:id="1741440420"/>
            <w:r w:rsidRPr="00FA07B3">
              <w:rPr>
                <w:sz w:val="18"/>
                <w:lang w:val="de-DE"/>
              </w:rPr>
              <w:t xml:space="preserve"> Mitglied Bewerbergemeinschaft</w:t>
            </w:r>
            <w:r w:rsidRPr="00FA07B3">
              <w:rPr>
                <w:sz w:val="18"/>
                <w:lang w:val="de-DE"/>
              </w:rPr>
              <w:br/>
            </w:r>
            <w:permStart w:id="1621567479" w:edGrp="everyone"/>
            <w:r w:rsidRPr="00FA07B3">
              <w:rPr>
                <w:rFonts w:ascii="Segoe UI Symbol" w:hAnsi="Segoe UI Symbol" w:cs="Segoe UI Symbol"/>
                <w:sz w:val="18"/>
                <w:lang w:val="de-DE"/>
              </w:rPr>
              <w:t>☐</w:t>
            </w:r>
            <w:permEnd w:id="1621567479"/>
            <w:r w:rsidRPr="00FA07B3">
              <w:rPr>
                <w:sz w:val="18"/>
                <w:lang w:val="de-DE"/>
              </w:rPr>
              <w:t xml:space="preserve"> Unterauftragnehmer</w:t>
            </w:r>
          </w:p>
        </w:tc>
      </w:tr>
      <w:tr w:rsidR="007005FC" w:rsidRPr="00C14668" w14:paraId="78ECB38A" w14:textId="77777777" w:rsidTr="00B07131">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7B29459B" w14:textId="77777777" w:rsidR="007005FC" w:rsidRPr="00FA07B3" w:rsidRDefault="007005FC" w:rsidP="00B07131">
            <w:pPr>
              <w:rPr>
                <w:lang w:val="de-DE"/>
              </w:rPr>
            </w:pPr>
            <w:permStart w:id="2006207819" w:edGrp="everyone" w:colFirst="1" w:colLast="1"/>
            <w:r w:rsidRPr="00FA07B3">
              <w:rPr>
                <w:sz w:val="18"/>
                <w:szCs w:val="18"/>
                <w:lang w:val="de-DE"/>
              </w:rPr>
              <w:t>Art der erbrachten Leistung, z. B. Konzeption, Durchführung, Moderation, Training, Beratung, Transferbegleitung oder Evaluation</w:t>
            </w:r>
          </w:p>
          <w:p w14:paraId="79603C86" w14:textId="77777777" w:rsidR="007005FC" w:rsidRPr="00FA07B3" w:rsidRDefault="007005FC" w:rsidP="00B07131">
            <w:pPr>
              <w:rPr>
                <w:sz w:val="18"/>
                <w:szCs w:val="18"/>
                <w:lang w:val="de-DE"/>
              </w:rPr>
            </w:pPr>
          </w:p>
        </w:tc>
        <w:tc>
          <w:tcPr>
            <w:tcW w:w="5660" w:type="dxa"/>
            <w:tcBorders>
              <w:top w:val="single" w:sz="4" w:space="0" w:color="auto"/>
              <w:left w:val="single" w:sz="4" w:space="0" w:color="auto"/>
              <w:bottom w:val="single" w:sz="4" w:space="0" w:color="auto"/>
              <w:right w:val="single" w:sz="4" w:space="0" w:color="auto"/>
            </w:tcBorders>
            <w:vAlign w:val="center"/>
          </w:tcPr>
          <w:p w14:paraId="7BFECC33" w14:textId="77777777" w:rsidR="007005FC" w:rsidRPr="00FA07B3" w:rsidRDefault="007005FC" w:rsidP="00B07131">
            <w:pPr>
              <w:rPr>
                <w:sz w:val="18"/>
                <w:lang w:val="de-DE"/>
              </w:rPr>
            </w:pPr>
          </w:p>
        </w:tc>
      </w:tr>
      <w:tr w:rsidR="007005FC" w:rsidRPr="00C14668" w14:paraId="71523D53" w14:textId="77777777" w:rsidTr="00B07131">
        <w:tblPrEx>
          <w:jc w:val="left"/>
        </w:tblPrEx>
        <w:tc>
          <w:tcPr>
            <w:tcW w:w="3962" w:type="dxa"/>
            <w:tcBorders>
              <w:top w:val="single" w:sz="4" w:space="0" w:color="auto"/>
              <w:left w:val="single" w:sz="4" w:space="0" w:color="auto"/>
              <w:bottom w:val="single" w:sz="4" w:space="0" w:color="auto"/>
              <w:right w:val="single" w:sz="4" w:space="0" w:color="auto"/>
            </w:tcBorders>
            <w:vAlign w:val="center"/>
            <w:hideMark/>
          </w:tcPr>
          <w:p w14:paraId="2BB0AE71" w14:textId="77777777" w:rsidR="007005FC" w:rsidRPr="00FA07B3" w:rsidRDefault="007005FC" w:rsidP="00B07131">
            <w:pPr>
              <w:rPr>
                <w:kern w:val="2"/>
                <w:szCs w:val="20"/>
                <w:lang w:val="de-DE" w:eastAsia="de-DE"/>
                <w14:ligatures w14:val="standardContextual"/>
              </w:rPr>
            </w:pPr>
            <w:permStart w:id="440945245" w:edGrp="everyone" w:colFirst="1" w:colLast="1"/>
            <w:permEnd w:id="2006207819"/>
            <w:r w:rsidRPr="00FA07B3">
              <w:rPr>
                <w:sz w:val="18"/>
                <w:szCs w:val="18"/>
                <w:lang w:val="de-DE"/>
              </w:rPr>
              <w:t>Rückblickende Angaben zu Individualisierung, Umsetzungstiefe, Transfer oder Verankerung, soweit nachweisbar</w:t>
            </w:r>
          </w:p>
        </w:tc>
        <w:tc>
          <w:tcPr>
            <w:tcW w:w="5660" w:type="dxa"/>
            <w:tcBorders>
              <w:top w:val="single" w:sz="4" w:space="0" w:color="auto"/>
              <w:left w:val="single" w:sz="4" w:space="0" w:color="auto"/>
              <w:bottom w:val="single" w:sz="4" w:space="0" w:color="auto"/>
              <w:right w:val="single" w:sz="4" w:space="0" w:color="auto"/>
            </w:tcBorders>
            <w:vAlign w:val="center"/>
            <w:hideMark/>
          </w:tcPr>
          <w:p w14:paraId="342101E3" w14:textId="77777777" w:rsidR="007005FC" w:rsidRPr="00FA07B3" w:rsidRDefault="007005FC" w:rsidP="00B07131">
            <w:pPr>
              <w:rPr>
                <w:lang w:val="de-DE"/>
              </w:rPr>
            </w:pPr>
          </w:p>
        </w:tc>
      </w:tr>
      <w:permEnd w:id="440945245"/>
      <w:tr w:rsidR="007005FC" w:rsidRPr="00FA07B3" w14:paraId="2D76A98C" w14:textId="77777777" w:rsidTr="00B07131">
        <w:trPr>
          <w:jc w:val="center"/>
        </w:trPr>
        <w:tc>
          <w:tcPr>
            <w:tcW w:w="3962" w:type="dxa"/>
            <w:tcBorders>
              <w:top w:val="single" w:sz="4" w:space="0" w:color="auto"/>
              <w:left w:val="single" w:sz="4" w:space="0" w:color="auto"/>
              <w:bottom w:val="single" w:sz="4" w:space="0" w:color="auto"/>
              <w:right w:val="single" w:sz="4" w:space="0" w:color="auto"/>
            </w:tcBorders>
            <w:vAlign w:val="center"/>
          </w:tcPr>
          <w:p w14:paraId="7B078D83" w14:textId="77777777" w:rsidR="007005FC" w:rsidRPr="00FA07B3" w:rsidRDefault="007005FC" w:rsidP="00B07131">
            <w:pPr>
              <w:rPr>
                <w:lang w:val="de-DE"/>
              </w:rPr>
            </w:pPr>
            <w:r w:rsidRPr="00FA07B3">
              <w:rPr>
                <w:sz w:val="18"/>
                <w:lang w:val="de-DE"/>
              </w:rPr>
              <w:t>Erfüllung der Mindestanforderungen</w:t>
            </w:r>
          </w:p>
        </w:tc>
        <w:tc>
          <w:tcPr>
            <w:tcW w:w="5660" w:type="dxa"/>
            <w:tcBorders>
              <w:top w:val="single" w:sz="4" w:space="0" w:color="auto"/>
              <w:left w:val="single" w:sz="4" w:space="0" w:color="auto"/>
              <w:bottom w:val="single" w:sz="4" w:space="0" w:color="auto"/>
              <w:right w:val="single" w:sz="4" w:space="0" w:color="auto"/>
            </w:tcBorders>
            <w:vAlign w:val="center"/>
          </w:tcPr>
          <w:p w14:paraId="6BCCDE3D" w14:textId="77777777" w:rsidR="007005FC" w:rsidRPr="00FA07B3" w:rsidRDefault="007005FC" w:rsidP="00B07131">
            <w:pPr>
              <w:rPr>
                <w:sz w:val="18"/>
                <w:lang w:val="de-DE"/>
              </w:rPr>
            </w:pPr>
            <w:permStart w:id="782855893" w:edGrp="everyone"/>
            <w:r w:rsidRPr="00FA07B3">
              <w:rPr>
                <w:sz w:val="18"/>
                <w:lang w:val="de-DE"/>
              </w:rPr>
              <w:t>☐</w:t>
            </w:r>
            <w:permEnd w:id="782855893"/>
            <w:r w:rsidRPr="00FA07B3">
              <w:rPr>
                <w:sz w:val="18"/>
                <w:lang w:val="de-DE"/>
              </w:rPr>
              <w:t xml:space="preserve"> ja  </w:t>
            </w:r>
            <w:permStart w:id="1065189028" w:edGrp="everyone"/>
            <w:r w:rsidRPr="00FA07B3">
              <w:rPr>
                <w:sz w:val="18"/>
                <w:lang w:val="de-DE"/>
              </w:rPr>
              <w:t>☐</w:t>
            </w:r>
            <w:permEnd w:id="1065189028"/>
            <w:r w:rsidRPr="00FA07B3">
              <w:rPr>
                <w:sz w:val="18"/>
                <w:lang w:val="de-DE"/>
              </w:rPr>
              <w:t xml:space="preserve"> nein</w:t>
            </w:r>
          </w:p>
        </w:tc>
      </w:tr>
    </w:tbl>
    <w:p w14:paraId="470A6EB9" w14:textId="77777777" w:rsidR="00DD60F8" w:rsidRPr="00FA07B3" w:rsidRDefault="00DD60F8">
      <w:pPr>
        <w:rPr>
          <w:lang w:val="de-DE"/>
        </w:rPr>
      </w:pPr>
    </w:p>
    <w:p w14:paraId="764677E2" w14:textId="77777777" w:rsidR="00DD60F8" w:rsidRPr="00FA07B3" w:rsidRDefault="00713B92">
      <w:pPr>
        <w:pStyle w:val="berschrift3"/>
        <w:rPr>
          <w:lang w:val="de-DE"/>
        </w:rPr>
      </w:pPr>
      <w:r w:rsidRPr="00FA07B3">
        <w:rPr>
          <w:lang w:val="de-DE"/>
        </w:rPr>
        <w:t>2.5.2 Qualifikation des vorgesehenen Kernteams</w:t>
      </w:r>
    </w:p>
    <w:p w14:paraId="087220A7" w14:textId="1FE1C67D" w:rsidR="00DD60F8" w:rsidRPr="00FA07B3" w:rsidRDefault="00713B92">
      <w:pPr>
        <w:rPr>
          <w:lang w:val="de-DE"/>
        </w:rPr>
      </w:pPr>
      <w:r w:rsidRPr="00FA07B3">
        <w:rPr>
          <w:lang w:val="de-DE"/>
        </w:rPr>
        <w:t xml:space="preserve">Der Bewerber benennt ein für die Auftragsausführung vorgesehenes Kernteam. Es sind mindestens eine Projektleitung und </w:t>
      </w:r>
      <w:r w:rsidR="00F829BC" w:rsidRPr="00FA07B3">
        <w:rPr>
          <w:lang w:val="de-DE"/>
        </w:rPr>
        <w:t>die vornehmlich geplanten</w:t>
      </w:r>
      <w:r w:rsidR="00E9052A" w:rsidRPr="00FA07B3">
        <w:rPr>
          <w:lang w:val="de-DE"/>
        </w:rPr>
        <w:t xml:space="preserve"> </w:t>
      </w:r>
      <w:r w:rsidRPr="00FA07B3">
        <w:rPr>
          <w:lang w:val="de-DE"/>
        </w:rPr>
        <w:t>Beraterinnen/Berater bzw. Trainerinnen/Trainer zu benennen. Für jede benannte Person sind Lebenslauf, relevante Ausbildungs- und Qualifikationsnachweise sowie einschlägige Projekterfahrung darzustellen.</w:t>
      </w:r>
    </w:p>
    <w:tbl>
      <w:tblPr>
        <w:tblStyle w:val="Tabellenraster"/>
        <w:tblW w:w="0" w:type="auto"/>
        <w:jc w:val="center"/>
        <w:tblLook w:val="04A0" w:firstRow="1" w:lastRow="0" w:firstColumn="1" w:lastColumn="0" w:noHBand="0" w:noVBand="1"/>
      </w:tblPr>
      <w:tblGrid>
        <w:gridCol w:w="1888"/>
        <w:gridCol w:w="1688"/>
        <w:gridCol w:w="2097"/>
        <w:gridCol w:w="2816"/>
        <w:gridCol w:w="1133"/>
      </w:tblGrid>
      <w:tr w:rsidR="00DD60F8" w:rsidRPr="00FA07B3" w14:paraId="6764B2E7" w14:textId="77777777" w:rsidTr="00E9052A">
        <w:trPr>
          <w:jc w:val="center"/>
        </w:trPr>
        <w:tc>
          <w:tcPr>
            <w:tcW w:w="1888" w:type="dxa"/>
            <w:shd w:val="clear" w:color="auto" w:fill="D9EAF7"/>
            <w:vAlign w:val="center"/>
          </w:tcPr>
          <w:p w14:paraId="1D5B4A69" w14:textId="77777777" w:rsidR="00DD60F8" w:rsidRPr="00FA07B3" w:rsidRDefault="00713B92">
            <w:pPr>
              <w:rPr>
                <w:lang w:val="de-DE"/>
              </w:rPr>
            </w:pPr>
            <w:r w:rsidRPr="00FA07B3">
              <w:rPr>
                <w:b/>
                <w:sz w:val="18"/>
                <w:lang w:val="de-DE"/>
              </w:rPr>
              <w:t>Rolle</w:t>
            </w:r>
          </w:p>
        </w:tc>
        <w:tc>
          <w:tcPr>
            <w:tcW w:w="1688" w:type="dxa"/>
            <w:shd w:val="clear" w:color="auto" w:fill="D9EAF7"/>
            <w:vAlign w:val="center"/>
          </w:tcPr>
          <w:p w14:paraId="52426A45" w14:textId="77777777" w:rsidR="00DD60F8" w:rsidRPr="00FA07B3" w:rsidRDefault="00713B92">
            <w:pPr>
              <w:rPr>
                <w:lang w:val="de-DE"/>
              </w:rPr>
            </w:pPr>
            <w:r w:rsidRPr="00FA07B3">
              <w:rPr>
                <w:b/>
                <w:sz w:val="18"/>
                <w:lang w:val="de-DE"/>
              </w:rPr>
              <w:t>Name</w:t>
            </w:r>
          </w:p>
        </w:tc>
        <w:tc>
          <w:tcPr>
            <w:tcW w:w="2097" w:type="dxa"/>
            <w:shd w:val="clear" w:color="auto" w:fill="D9EAF7"/>
            <w:vAlign w:val="center"/>
          </w:tcPr>
          <w:p w14:paraId="58F3C7E2" w14:textId="77777777" w:rsidR="00DD60F8" w:rsidRPr="00FA07B3" w:rsidRDefault="00713B92">
            <w:pPr>
              <w:rPr>
                <w:lang w:val="de-DE"/>
              </w:rPr>
            </w:pPr>
            <w:r w:rsidRPr="00FA07B3">
              <w:rPr>
                <w:b/>
                <w:sz w:val="18"/>
                <w:lang w:val="de-DE"/>
              </w:rPr>
              <w:t>Beschäftigungsstatus</w:t>
            </w:r>
          </w:p>
        </w:tc>
        <w:tc>
          <w:tcPr>
            <w:tcW w:w="2816" w:type="dxa"/>
            <w:shd w:val="clear" w:color="auto" w:fill="D9EAF7"/>
            <w:vAlign w:val="center"/>
          </w:tcPr>
          <w:p w14:paraId="1B481BBF" w14:textId="77777777" w:rsidR="00DD60F8" w:rsidRPr="00FA07B3" w:rsidRDefault="00713B92">
            <w:pPr>
              <w:rPr>
                <w:lang w:val="de-DE"/>
              </w:rPr>
            </w:pPr>
            <w:r w:rsidRPr="00FA07B3">
              <w:rPr>
                <w:b/>
                <w:sz w:val="18"/>
                <w:lang w:val="de-DE"/>
              </w:rPr>
              <w:t>Relevante Qualifikation</w:t>
            </w:r>
          </w:p>
        </w:tc>
        <w:tc>
          <w:tcPr>
            <w:tcW w:w="1133" w:type="dxa"/>
            <w:shd w:val="clear" w:color="auto" w:fill="D9EAF7"/>
            <w:vAlign w:val="center"/>
          </w:tcPr>
          <w:p w14:paraId="385D1E6B" w14:textId="77777777" w:rsidR="00DD60F8" w:rsidRPr="00FA07B3" w:rsidRDefault="00713B92">
            <w:pPr>
              <w:rPr>
                <w:lang w:val="de-DE"/>
              </w:rPr>
            </w:pPr>
            <w:r w:rsidRPr="00FA07B3">
              <w:rPr>
                <w:b/>
                <w:sz w:val="18"/>
                <w:lang w:val="de-DE"/>
              </w:rPr>
              <w:t>Erfahrung in Jahren</w:t>
            </w:r>
          </w:p>
        </w:tc>
      </w:tr>
      <w:tr w:rsidR="00DD60F8" w:rsidRPr="00FA07B3" w14:paraId="0DB61513" w14:textId="77777777" w:rsidTr="00E9052A">
        <w:trPr>
          <w:jc w:val="center"/>
        </w:trPr>
        <w:tc>
          <w:tcPr>
            <w:tcW w:w="1888" w:type="dxa"/>
            <w:vAlign w:val="center"/>
          </w:tcPr>
          <w:p w14:paraId="1D30456D" w14:textId="77777777" w:rsidR="00DD60F8" w:rsidRPr="00FA07B3" w:rsidRDefault="00713B92">
            <w:pPr>
              <w:rPr>
                <w:lang w:val="de-DE"/>
              </w:rPr>
            </w:pPr>
            <w:permStart w:id="821851892" w:edGrp="everyone" w:colFirst="1" w:colLast="1"/>
            <w:permStart w:id="520361378" w:edGrp="everyone" w:colFirst="3" w:colLast="3"/>
            <w:permStart w:id="304831490" w:edGrp="everyone" w:colFirst="4" w:colLast="4"/>
            <w:r w:rsidRPr="00FA07B3">
              <w:rPr>
                <w:sz w:val="18"/>
                <w:lang w:val="de-DE"/>
              </w:rPr>
              <w:t>Projektleitung</w:t>
            </w:r>
          </w:p>
        </w:tc>
        <w:tc>
          <w:tcPr>
            <w:tcW w:w="1688" w:type="dxa"/>
            <w:vAlign w:val="center"/>
          </w:tcPr>
          <w:p w14:paraId="5FE42396" w14:textId="77777777" w:rsidR="00DD60F8" w:rsidRPr="00FA07B3" w:rsidRDefault="00DD60F8">
            <w:pPr>
              <w:rPr>
                <w:lang w:val="de-DE"/>
              </w:rPr>
            </w:pPr>
          </w:p>
        </w:tc>
        <w:tc>
          <w:tcPr>
            <w:tcW w:w="2097" w:type="dxa"/>
            <w:vAlign w:val="center"/>
          </w:tcPr>
          <w:p w14:paraId="4E362C26" w14:textId="6379A53A" w:rsidR="00DD60F8" w:rsidRPr="00FA07B3" w:rsidRDefault="00713B92">
            <w:pPr>
              <w:rPr>
                <w:lang w:val="de-DE"/>
              </w:rPr>
            </w:pPr>
            <w:permStart w:id="1590238728" w:edGrp="everyone"/>
            <w:r w:rsidRPr="00FA07B3">
              <w:rPr>
                <w:sz w:val="18"/>
                <w:lang w:val="de-DE"/>
              </w:rPr>
              <w:t>☐</w:t>
            </w:r>
            <w:permEnd w:id="1590238728"/>
            <w:r w:rsidRPr="00FA07B3">
              <w:rPr>
                <w:sz w:val="18"/>
                <w:lang w:val="de-DE"/>
              </w:rPr>
              <w:t xml:space="preserve"> festangestellt</w:t>
            </w:r>
            <w:r w:rsidR="004873E7" w:rsidRPr="00FA07B3">
              <w:rPr>
                <w:sz w:val="18"/>
                <w:lang w:val="de-DE"/>
              </w:rPr>
              <w:br/>
            </w:r>
            <w:permStart w:id="1548947065" w:edGrp="everyone"/>
            <w:r w:rsidRPr="00FA07B3">
              <w:rPr>
                <w:sz w:val="18"/>
                <w:lang w:val="de-DE"/>
              </w:rPr>
              <w:t>☐</w:t>
            </w:r>
            <w:permEnd w:id="1548947065"/>
            <w:r w:rsidRPr="00FA07B3">
              <w:rPr>
                <w:sz w:val="18"/>
                <w:lang w:val="de-DE"/>
              </w:rPr>
              <w:t xml:space="preserve"> frei/extern</w:t>
            </w:r>
          </w:p>
        </w:tc>
        <w:tc>
          <w:tcPr>
            <w:tcW w:w="2816" w:type="dxa"/>
            <w:vAlign w:val="center"/>
          </w:tcPr>
          <w:p w14:paraId="0F4894E9" w14:textId="77777777" w:rsidR="00DD60F8" w:rsidRPr="00FA07B3" w:rsidRDefault="00DD60F8">
            <w:pPr>
              <w:rPr>
                <w:lang w:val="de-DE"/>
              </w:rPr>
            </w:pPr>
          </w:p>
        </w:tc>
        <w:tc>
          <w:tcPr>
            <w:tcW w:w="1133" w:type="dxa"/>
            <w:vAlign w:val="center"/>
          </w:tcPr>
          <w:p w14:paraId="6E855FB8" w14:textId="77777777" w:rsidR="00DD60F8" w:rsidRPr="00FA07B3" w:rsidRDefault="00DD60F8">
            <w:pPr>
              <w:rPr>
                <w:lang w:val="de-DE"/>
              </w:rPr>
            </w:pPr>
          </w:p>
        </w:tc>
      </w:tr>
      <w:tr w:rsidR="00DD60F8" w:rsidRPr="00FA07B3" w14:paraId="497FB339" w14:textId="77777777" w:rsidTr="00E9052A">
        <w:trPr>
          <w:jc w:val="center"/>
        </w:trPr>
        <w:tc>
          <w:tcPr>
            <w:tcW w:w="1888" w:type="dxa"/>
            <w:vAlign w:val="center"/>
          </w:tcPr>
          <w:p w14:paraId="1D533DDD" w14:textId="77777777" w:rsidR="00DD60F8" w:rsidRPr="00FA07B3" w:rsidRDefault="00713B92">
            <w:pPr>
              <w:rPr>
                <w:lang w:val="de-DE"/>
              </w:rPr>
            </w:pPr>
            <w:permStart w:id="527135161" w:edGrp="everyone" w:colFirst="1" w:colLast="1"/>
            <w:permStart w:id="115736959" w:edGrp="everyone" w:colFirst="3" w:colLast="3"/>
            <w:permStart w:id="172171109" w:edGrp="everyone" w:colFirst="4" w:colLast="4"/>
            <w:permEnd w:id="821851892"/>
            <w:permEnd w:id="520361378"/>
            <w:permEnd w:id="304831490"/>
            <w:r w:rsidRPr="00FA07B3">
              <w:rPr>
                <w:sz w:val="18"/>
                <w:lang w:val="de-DE"/>
              </w:rPr>
              <w:t>Beratung/Training 1</w:t>
            </w:r>
          </w:p>
        </w:tc>
        <w:tc>
          <w:tcPr>
            <w:tcW w:w="1688" w:type="dxa"/>
            <w:vAlign w:val="center"/>
          </w:tcPr>
          <w:p w14:paraId="1D791776" w14:textId="77777777" w:rsidR="00DD60F8" w:rsidRPr="00FA07B3" w:rsidRDefault="00DD60F8">
            <w:pPr>
              <w:rPr>
                <w:lang w:val="de-DE"/>
              </w:rPr>
            </w:pPr>
          </w:p>
        </w:tc>
        <w:tc>
          <w:tcPr>
            <w:tcW w:w="2097" w:type="dxa"/>
            <w:vAlign w:val="center"/>
          </w:tcPr>
          <w:p w14:paraId="4985CAFB" w14:textId="49C3F41C" w:rsidR="00DD60F8" w:rsidRPr="00FA07B3" w:rsidRDefault="004873E7">
            <w:pPr>
              <w:rPr>
                <w:lang w:val="de-DE"/>
              </w:rPr>
            </w:pPr>
            <w:permStart w:id="801534337" w:edGrp="everyone"/>
            <w:r w:rsidRPr="00FA07B3">
              <w:rPr>
                <w:rFonts w:ascii="Segoe UI Symbol" w:hAnsi="Segoe UI Symbol" w:cs="Segoe UI Symbol"/>
                <w:sz w:val="18"/>
                <w:lang w:val="de-DE"/>
              </w:rPr>
              <w:t>☐</w:t>
            </w:r>
            <w:permEnd w:id="801534337"/>
            <w:r w:rsidRPr="00FA07B3">
              <w:rPr>
                <w:sz w:val="18"/>
                <w:lang w:val="de-DE"/>
              </w:rPr>
              <w:t xml:space="preserve"> festangestellt</w:t>
            </w:r>
            <w:r w:rsidRPr="00FA07B3">
              <w:rPr>
                <w:sz w:val="18"/>
                <w:lang w:val="de-DE"/>
              </w:rPr>
              <w:br/>
            </w:r>
            <w:permStart w:id="1929798992" w:edGrp="everyone"/>
            <w:r w:rsidRPr="00FA07B3">
              <w:rPr>
                <w:rFonts w:ascii="Segoe UI Symbol" w:hAnsi="Segoe UI Symbol" w:cs="Segoe UI Symbol"/>
                <w:sz w:val="18"/>
                <w:lang w:val="de-DE"/>
              </w:rPr>
              <w:t>☐</w:t>
            </w:r>
            <w:permEnd w:id="1929798992"/>
            <w:r w:rsidRPr="00FA07B3">
              <w:rPr>
                <w:sz w:val="18"/>
                <w:lang w:val="de-DE"/>
              </w:rPr>
              <w:t xml:space="preserve"> frei/extern</w:t>
            </w:r>
          </w:p>
        </w:tc>
        <w:tc>
          <w:tcPr>
            <w:tcW w:w="2816" w:type="dxa"/>
            <w:vAlign w:val="center"/>
          </w:tcPr>
          <w:p w14:paraId="2CC8D31B" w14:textId="77777777" w:rsidR="00DD60F8" w:rsidRPr="00FA07B3" w:rsidRDefault="00DD60F8">
            <w:pPr>
              <w:rPr>
                <w:lang w:val="de-DE"/>
              </w:rPr>
            </w:pPr>
          </w:p>
        </w:tc>
        <w:tc>
          <w:tcPr>
            <w:tcW w:w="1133" w:type="dxa"/>
            <w:vAlign w:val="center"/>
          </w:tcPr>
          <w:p w14:paraId="2F577712" w14:textId="77777777" w:rsidR="00DD60F8" w:rsidRPr="00FA07B3" w:rsidRDefault="00DD60F8">
            <w:pPr>
              <w:rPr>
                <w:lang w:val="de-DE"/>
              </w:rPr>
            </w:pPr>
          </w:p>
        </w:tc>
      </w:tr>
      <w:tr w:rsidR="00DD60F8" w:rsidRPr="00FA07B3" w14:paraId="37E37E2C" w14:textId="77777777" w:rsidTr="00E9052A">
        <w:trPr>
          <w:jc w:val="center"/>
        </w:trPr>
        <w:tc>
          <w:tcPr>
            <w:tcW w:w="1888" w:type="dxa"/>
            <w:vAlign w:val="center"/>
          </w:tcPr>
          <w:p w14:paraId="430B68B3" w14:textId="77777777" w:rsidR="00DD60F8" w:rsidRPr="00FA07B3" w:rsidRDefault="00713B92">
            <w:pPr>
              <w:rPr>
                <w:lang w:val="de-DE"/>
              </w:rPr>
            </w:pPr>
            <w:permStart w:id="1409160104" w:edGrp="everyone" w:colFirst="1" w:colLast="1"/>
            <w:permStart w:id="208167121" w:edGrp="everyone" w:colFirst="3" w:colLast="3"/>
            <w:permStart w:id="140207507" w:edGrp="everyone" w:colFirst="4" w:colLast="4"/>
            <w:permEnd w:id="527135161"/>
            <w:permEnd w:id="115736959"/>
            <w:permEnd w:id="172171109"/>
            <w:r w:rsidRPr="00FA07B3">
              <w:rPr>
                <w:sz w:val="18"/>
                <w:lang w:val="de-DE"/>
              </w:rPr>
              <w:t>Beratung/Training 2</w:t>
            </w:r>
          </w:p>
        </w:tc>
        <w:tc>
          <w:tcPr>
            <w:tcW w:w="1688" w:type="dxa"/>
            <w:vAlign w:val="center"/>
          </w:tcPr>
          <w:p w14:paraId="27BC7073" w14:textId="77777777" w:rsidR="00DD60F8" w:rsidRPr="00FA07B3" w:rsidRDefault="00DD60F8">
            <w:pPr>
              <w:rPr>
                <w:lang w:val="de-DE"/>
              </w:rPr>
            </w:pPr>
          </w:p>
        </w:tc>
        <w:tc>
          <w:tcPr>
            <w:tcW w:w="2097" w:type="dxa"/>
            <w:vAlign w:val="center"/>
          </w:tcPr>
          <w:p w14:paraId="0332A1F4" w14:textId="1AFF4983" w:rsidR="00DD60F8" w:rsidRPr="00FA07B3" w:rsidRDefault="004873E7">
            <w:pPr>
              <w:rPr>
                <w:lang w:val="de-DE"/>
              </w:rPr>
            </w:pPr>
            <w:permStart w:id="589564668" w:edGrp="everyone"/>
            <w:r w:rsidRPr="00FA07B3">
              <w:rPr>
                <w:rFonts w:ascii="Segoe UI Symbol" w:hAnsi="Segoe UI Symbol" w:cs="Segoe UI Symbol"/>
                <w:sz w:val="18"/>
                <w:lang w:val="de-DE"/>
              </w:rPr>
              <w:t>☐</w:t>
            </w:r>
            <w:permEnd w:id="589564668"/>
            <w:r w:rsidRPr="00FA07B3">
              <w:rPr>
                <w:sz w:val="18"/>
                <w:lang w:val="de-DE"/>
              </w:rPr>
              <w:t xml:space="preserve"> festangestellt</w:t>
            </w:r>
            <w:r w:rsidRPr="00FA07B3">
              <w:rPr>
                <w:sz w:val="18"/>
                <w:lang w:val="de-DE"/>
              </w:rPr>
              <w:br/>
            </w:r>
            <w:permStart w:id="130684782" w:edGrp="everyone"/>
            <w:r w:rsidRPr="00FA07B3">
              <w:rPr>
                <w:rFonts w:ascii="Segoe UI Symbol" w:hAnsi="Segoe UI Symbol" w:cs="Segoe UI Symbol"/>
                <w:sz w:val="18"/>
                <w:lang w:val="de-DE"/>
              </w:rPr>
              <w:t>☐</w:t>
            </w:r>
            <w:permEnd w:id="130684782"/>
            <w:r w:rsidRPr="00FA07B3">
              <w:rPr>
                <w:sz w:val="18"/>
                <w:lang w:val="de-DE"/>
              </w:rPr>
              <w:t xml:space="preserve"> frei/extern</w:t>
            </w:r>
          </w:p>
        </w:tc>
        <w:tc>
          <w:tcPr>
            <w:tcW w:w="2816" w:type="dxa"/>
            <w:vAlign w:val="center"/>
          </w:tcPr>
          <w:p w14:paraId="487BCDA1" w14:textId="77777777" w:rsidR="00DD60F8" w:rsidRPr="00FA07B3" w:rsidRDefault="00DD60F8">
            <w:pPr>
              <w:rPr>
                <w:lang w:val="de-DE"/>
              </w:rPr>
            </w:pPr>
          </w:p>
        </w:tc>
        <w:tc>
          <w:tcPr>
            <w:tcW w:w="1133" w:type="dxa"/>
            <w:vAlign w:val="center"/>
          </w:tcPr>
          <w:p w14:paraId="508C77F9" w14:textId="77777777" w:rsidR="00DD60F8" w:rsidRPr="00FA07B3" w:rsidRDefault="00DD60F8">
            <w:pPr>
              <w:rPr>
                <w:lang w:val="de-DE"/>
              </w:rPr>
            </w:pPr>
          </w:p>
        </w:tc>
      </w:tr>
      <w:tr w:rsidR="00E9052A" w:rsidRPr="00FA07B3" w14:paraId="298E4D91" w14:textId="77777777" w:rsidTr="00E9052A">
        <w:trPr>
          <w:jc w:val="center"/>
        </w:trPr>
        <w:tc>
          <w:tcPr>
            <w:tcW w:w="1888" w:type="dxa"/>
            <w:vAlign w:val="center"/>
          </w:tcPr>
          <w:p w14:paraId="159A635D" w14:textId="2777876D" w:rsidR="00E9052A" w:rsidRPr="00FA07B3" w:rsidRDefault="00E9052A" w:rsidP="00F74184">
            <w:pPr>
              <w:rPr>
                <w:lang w:val="de-DE"/>
              </w:rPr>
            </w:pPr>
            <w:permStart w:id="1526166290" w:edGrp="everyone" w:colFirst="1" w:colLast="1"/>
            <w:permStart w:id="880420013" w:edGrp="everyone" w:colFirst="3" w:colLast="3"/>
            <w:permStart w:id="2068597554" w:edGrp="everyone" w:colFirst="4" w:colLast="4"/>
            <w:permEnd w:id="1409160104"/>
            <w:permEnd w:id="208167121"/>
            <w:permEnd w:id="140207507"/>
            <w:r w:rsidRPr="00FA07B3">
              <w:rPr>
                <w:sz w:val="18"/>
                <w:lang w:val="de-DE"/>
              </w:rPr>
              <w:t>Beratung/Training 3</w:t>
            </w:r>
          </w:p>
        </w:tc>
        <w:tc>
          <w:tcPr>
            <w:tcW w:w="1688" w:type="dxa"/>
            <w:vAlign w:val="center"/>
          </w:tcPr>
          <w:p w14:paraId="5EE2A952" w14:textId="77777777" w:rsidR="00E9052A" w:rsidRPr="00FA07B3" w:rsidRDefault="00E9052A" w:rsidP="00F74184">
            <w:pPr>
              <w:rPr>
                <w:lang w:val="de-DE"/>
              </w:rPr>
            </w:pPr>
          </w:p>
        </w:tc>
        <w:tc>
          <w:tcPr>
            <w:tcW w:w="2097" w:type="dxa"/>
            <w:vAlign w:val="center"/>
          </w:tcPr>
          <w:p w14:paraId="38869405" w14:textId="77777777" w:rsidR="00E9052A" w:rsidRPr="00FA07B3" w:rsidRDefault="00E9052A" w:rsidP="00F74184">
            <w:pPr>
              <w:rPr>
                <w:lang w:val="de-DE"/>
              </w:rPr>
            </w:pPr>
            <w:permStart w:id="894983018" w:edGrp="everyone"/>
            <w:r w:rsidRPr="00FA07B3">
              <w:rPr>
                <w:rFonts w:ascii="Segoe UI Symbol" w:hAnsi="Segoe UI Symbol" w:cs="Segoe UI Symbol"/>
                <w:sz w:val="18"/>
                <w:lang w:val="de-DE"/>
              </w:rPr>
              <w:t>☐</w:t>
            </w:r>
            <w:permEnd w:id="894983018"/>
            <w:r w:rsidRPr="00FA07B3">
              <w:rPr>
                <w:sz w:val="18"/>
                <w:lang w:val="de-DE"/>
              </w:rPr>
              <w:t xml:space="preserve"> festangestellt</w:t>
            </w:r>
            <w:r w:rsidRPr="00FA07B3">
              <w:rPr>
                <w:sz w:val="18"/>
                <w:lang w:val="de-DE"/>
              </w:rPr>
              <w:br/>
            </w:r>
            <w:permStart w:id="212565340" w:edGrp="everyone"/>
            <w:r w:rsidRPr="00FA07B3">
              <w:rPr>
                <w:rFonts w:ascii="Segoe UI Symbol" w:hAnsi="Segoe UI Symbol" w:cs="Segoe UI Symbol"/>
                <w:sz w:val="18"/>
                <w:lang w:val="de-DE"/>
              </w:rPr>
              <w:t>☐</w:t>
            </w:r>
            <w:permEnd w:id="212565340"/>
            <w:r w:rsidRPr="00FA07B3">
              <w:rPr>
                <w:sz w:val="18"/>
                <w:lang w:val="de-DE"/>
              </w:rPr>
              <w:t xml:space="preserve"> frei/extern</w:t>
            </w:r>
          </w:p>
        </w:tc>
        <w:tc>
          <w:tcPr>
            <w:tcW w:w="2816" w:type="dxa"/>
            <w:vAlign w:val="center"/>
          </w:tcPr>
          <w:p w14:paraId="1DE94681" w14:textId="77777777" w:rsidR="00E9052A" w:rsidRPr="00FA07B3" w:rsidRDefault="00E9052A" w:rsidP="00F74184">
            <w:pPr>
              <w:rPr>
                <w:lang w:val="de-DE"/>
              </w:rPr>
            </w:pPr>
          </w:p>
        </w:tc>
        <w:tc>
          <w:tcPr>
            <w:tcW w:w="1133" w:type="dxa"/>
            <w:vAlign w:val="center"/>
          </w:tcPr>
          <w:p w14:paraId="19428FAB" w14:textId="77777777" w:rsidR="00E9052A" w:rsidRPr="00FA07B3" w:rsidRDefault="00E9052A" w:rsidP="00F74184">
            <w:pPr>
              <w:rPr>
                <w:lang w:val="de-DE"/>
              </w:rPr>
            </w:pPr>
          </w:p>
        </w:tc>
      </w:tr>
      <w:tr w:rsidR="00E9052A" w:rsidRPr="00FA07B3" w14:paraId="30BC91A2" w14:textId="77777777" w:rsidTr="00F74184">
        <w:trPr>
          <w:jc w:val="center"/>
        </w:trPr>
        <w:tc>
          <w:tcPr>
            <w:tcW w:w="1888" w:type="dxa"/>
            <w:vAlign w:val="center"/>
          </w:tcPr>
          <w:p w14:paraId="1B599568" w14:textId="6AB38411" w:rsidR="00E9052A" w:rsidRPr="00FA07B3" w:rsidRDefault="00E9052A" w:rsidP="00F74184">
            <w:pPr>
              <w:rPr>
                <w:lang w:val="de-DE"/>
              </w:rPr>
            </w:pPr>
            <w:permStart w:id="1906933237" w:edGrp="everyone" w:colFirst="1" w:colLast="1"/>
            <w:permStart w:id="1933467790" w:edGrp="everyone" w:colFirst="3" w:colLast="3"/>
            <w:permStart w:id="937782857" w:edGrp="everyone" w:colFirst="4" w:colLast="4"/>
            <w:permEnd w:id="1526166290"/>
            <w:permEnd w:id="880420013"/>
            <w:permEnd w:id="2068597554"/>
            <w:r w:rsidRPr="00FA07B3">
              <w:rPr>
                <w:sz w:val="18"/>
                <w:lang w:val="de-DE"/>
              </w:rPr>
              <w:t>Beratung/Training 4</w:t>
            </w:r>
          </w:p>
        </w:tc>
        <w:tc>
          <w:tcPr>
            <w:tcW w:w="1688" w:type="dxa"/>
            <w:vAlign w:val="center"/>
          </w:tcPr>
          <w:p w14:paraId="56C57ABD" w14:textId="77777777" w:rsidR="00E9052A" w:rsidRPr="00FA07B3" w:rsidRDefault="00E9052A" w:rsidP="00F74184">
            <w:pPr>
              <w:rPr>
                <w:lang w:val="de-DE"/>
              </w:rPr>
            </w:pPr>
          </w:p>
        </w:tc>
        <w:tc>
          <w:tcPr>
            <w:tcW w:w="2097" w:type="dxa"/>
            <w:vAlign w:val="center"/>
          </w:tcPr>
          <w:p w14:paraId="71029B32" w14:textId="77777777" w:rsidR="00E9052A" w:rsidRPr="00FA07B3" w:rsidRDefault="00E9052A" w:rsidP="00F74184">
            <w:pPr>
              <w:rPr>
                <w:lang w:val="de-DE"/>
              </w:rPr>
            </w:pPr>
            <w:permStart w:id="303366570" w:edGrp="everyone"/>
            <w:r w:rsidRPr="00FA07B3">
              <w:rPr>
                <w:rFonts w:ascii="Segoe UI Symbol" w:hAnsi="Segoe UI Symbol" w:cs="Segoe UI Symbol"/>
                <w:sz w:val="18"/>
                <w:lang w:val="de-DE"/>
              </w:rPr>
              <w:t>☐</w:t>
            </w:r>
            <w:permEnd w:id="303366570"/>
            <w:r w:rsidRPr="00FA07B3">
              <w:rPr>
                <w:sz w:val="18"/>
                <w:lang w:val="de-DE"/>
              </w:rPr>
              <w:t xml:space="preserve"> festangestellt</w:t>
            </w:r>
            <w:r w:rsidRPr="00FA07B3">
              <w:rPr>
                <w:sz w:val="18"/>
                <w:lang w:val="de-DE"/>
              </w:rPr>
              <w:br/>
            </w:r>
            <w:permStart w:id="1057623472" w:edGrp="everyone"/>
            <w:r w:rsidRPr="00FA07B3">
              <w:rPr>
                <w:rFonts w:ascii="Segoe UI Symbol" w:hAnsi="Segoe UI Symbol" w:cs="Segoe UI Symbol"/>
                <w:sz w:val="18"/>
                <w:lang w:val="de-DE"/>
              </w:rPr>
              <w:t>☐</w:t>
            </w:r>
            <w:permEnd w:id="1057623472"/>
            <w:r w:rsidRPr="00FA07B3">
              <w:rPr>
                <w:sz w:val="18"/>
                <w:lang w:val="de-DE"/>
              </w:rPr>
              <w:t xml:space="preserve"> frei/extern</w:t>
            </w:r>
          </w:p>
        </w:tc>
        <w:tc>
          <w:tcPr>
            <w:tcW w:w="2816" w:type="dxa"/>
            <w:vAlign w:val="center"/>
          </w:tcPr>
          <w:p w14:paraId="0C08B4A5" w14:textId="77777777" w:rsidR="00E9052A" w:rsidRPr="00FA07B3" w:rsidRDefault="00E9052A" w:rsidP="00F74184">
            <w:pPr>
              <w:rPr>
                <w:lang w:val="de-DE"/>
              </w:rPr>
            </w:pPr>
          </w:p>
        </w:tc>
        <w:tc>
          <w:tcPr>
            <w:tcW w:w="1133" w:type="dxa"/>
            <w:vAlign w:val="center"/>
          </w:tcPr>
          <w:p w14:paraId="4506CB93" w14:textId="77777777" w:rsidR="00E9052A" w:rsidRPr="00FA07B3" w:rsidRDefault="00E9052A" w:rsidP="00F74184">
            <w:pPr>
              <w:rPr>
                <w:lang w:val="de-DE"/>
              </w:rPr>
            </w:pPr>
          </w:p>
        </w:tc>
      </w:tr>
      <w:tr w:rsidR="00E9052A" w:rsidRPr="00FA07B3" w14:paraId="2D3576B6" w14:textId="77777777" w:rsidTr="00F74184">
        <w:trPr>
          <w:jc w:val="center"/>
        </w:trPr>
        <w:tc>
          <w:tcPr>
            <w:tcW w:w="1888" w:type="dxa"/>
            <w:vAlign w:val="center"/>
          </w:tcPr>
          <w:p w14:paraId="67DB07FE" w14:textId="27144774" w:rsidR="00E9052A" w:rsidRPr="00FA07B3" w:rsidRDefault="00E9052A" w:rsidP="00F74184">
            <w:pPr>
              <w:rPr>
                <w:lang w:val="de-DE"/>
              </w:rPr>
            </w:pPr>
            <w:permStart w:id="2128688578" w:edGrp="everyone" w:colFirst="1" w:colLast="1"/>
            <w:permStart w:id="940596938" w:edGrp="everyone" w:colFirst="3" w:colLast="3"/>
            <w:permStart w:id="203757876" w:edGrp="everyone" w:colFirst="4" w:colLast="4"/>
            <w:permEnd w:id="1906933237"/>
            <w:permEnd w:id="1933467790"/>
            <w:permEnd w:id="937782857"/>
            <w:r w:rsidRPr="00FA07B3">
              <w:rPr>
                <w:sz w:val="18"/>
                <w:lang w:val="de-DE"/>
              </w:rPr>
              <w:t>Beratung/Training 5</w:t>
            </w:r>
          </w:p>
        </w:tc>
        <w:tc>
          <w:tcPr>
            <w:tcW w:w="1688" w:type="dxa"/>
            <w:vAlign w:val="center"/>
          </w:tcPr>
          <w:p w14:paraId="58CE8539" w14:textId="77777777" w:rsidR="00E9052A" w:rsidRPr="00FA07B3" w:rsidRDefault="00E9052A" w:rsidP="00F74184">
            <w:pPr>
              <w:rPr>
                <w:lang w:val="de-DE"/>
              </w:rPr>
            </w:pPr>
          </w:p>
        </w:tc>
        <w:tc>
          <w:tcPr>
            <w:tcW w:w="2097" w:type="dxa"/>
            <w:vAlign w:val="center"/>
          </w:tcPr>
          <w:p w14:paraId="05D9AF68" w14:textId="77777777" w:rsidR="00E9052A" w:rsidRPr="00FA07B3" w:rsidRDefault="00E9052A" w:rsidP="00F74184">
            <w:pPr>
              <w:rPr>
                <w:lang w:val="de-DE"/>
              </w:rPr>
            </w:pPr>
            <w:permStart w:id="1359297491" w:edGrp="everyone"/>
            <w:r w:rsidRPr="00FA07B3">
              <w:rPr>
                <w:rFonts w:ascii="Segoe UI Symbol" w:hAnsi="Segoe UI Symbol" w:cs="Segoe UI Symbol"/>
                <w:sz w:val="18"/>
                <w:lang w:val="de-DE"/>
              </w:rPr>
              <w:t>☐</w:t>
            </w:r>
            <w:permEnd w:id="1359297491"/>
            <w:r w:rsidRPr="00FA07B3">
              <w:rPr>
                <w:sz w:val="18"/>
                <w:lang w:val="de-DE"/>
              </w:rPr>
              <w:t xml:space="preserve"> festangestellt</w:t>
            </w:r>
            <w:r w:rsidRPr="00FA07B3">
              <w:rPr>
                <w:sz w:val="18"/>
                <w:lang w:val="de-DE"/>
              </w:rPr>
              <w:br/>
            </w:r>
            <w:permStart w:id="275272676" w:edGrp="everyone"/>
            <w:r w:rsidRPr="00FA07B3">
              <w:rPr>
                <w:rFonts w:ascii="Segoe UI Symbol" w:hAnsi="Segoe UI Symbol" w:cs="Segoe UI Symbol"/>
                <w:sz w:val="18"/>
                <w:lang w:val="de-DE"/>
              </w:rPr>
              <w:t>☐</w:t>
            </w:r>
            <w:permEnd w:id="275272676"/>
            <w:r w:rsidRPr="00FA07B3">
              <w:rPr>
                <w:sz w:val="18"/>
                <w:lang w:val="de-DE"/>
              </w:rPr>
              <w:t xml:space="preserve"> frei/extern</w:t>
            </w:r>
          </w:p>
        </w:tc>
        <w:tc>
          <w:tcPr>
            <w:tcW w:w="2816" w:type="dxa"/>
            <w:vAlign w:val="center"/>
          </w:tcPr>
          <w:p w14:paraId="0B2AD824" w14:textId="77777777" w:rsidR="00E9052A" w:rsidRPr="00FA07B3" w:rsidRDefault="00E9052A" w:rsidP="00F74184">
            <w:pPr>
              <w:rPr>
                <w:lang w:val="de-DE"/>
              </w:rPr>
            </w:pPr>
          </w:p>
        </w:tc>
        <w:tc>
          <w:tcPr>
            <w:tcW w:w="1133" w:type="dxa"/>
            <w:vAlign w:val="center"/>
          </w:tcPr>
          <w:p w14:paraId="05B288C4" w14:textId="77777777" w:rsidR="00E9052A" w:rsidRPr="00FA07B3" w:rsidRDefault="00E9052A" w:rsidP="00F74184">
            <w:pPr>
              <w:rPr>
                <w:lang w:val="de-DE"/>
              </w:rPr>
            </w:pPr>
          </w:p>
        </w:tc>
      </w:tr>
      <w:permEnd w:id="2128688578"/>
      <w:permEnd w:id="940596938"/>
      <w:permEnd w:id="203757876"/>
      <w:tr w:rsidR="00E9052A" w:rsidRPr="00C14668" w14:paraId="39E8AC2B" w14:textId="77777777" w:rsidTr="00E9052A">
        <w:trPr>
          <w:trHeight w:val="458"/>
          <w:jc w:val="center"/>
        </w:trPr>
        <w:tc>
          <w:tcPr>
            <w:tcW w:w="9622" w:type="dxa"/>
            <w:gridSpan w:val="5"/>
            <w:vAlign w:val="center"/>
          </w:tcPr>
          <w:p w14:paraId="5AEC64ED" w14:textId="7D2FE552" w:rsidR="00E9052A" w:rsidRPr="00FA07B3" w:rsidRDefault="00E9052A">
            <w:pPr>
              <w:rPr>
                <w:sz w:val="18"/>
                <w:szCs w:val="20"/>
                <w:lang w:val="de-DE"/>
              </w:rPr>
            </w:pPr>
            <w:r w:rsidRPr="00FA07B3">
              <w:rPr>
                <w:sz w:val="18"/>
                <w:szCs w:val="20"/>
                <w:lang w:val="de-DE"/>
              </w:rPr>
              <w:t>Ggf. weitere Kernteammitglieder auf separatem Beiblatt ergänzen</w:t>
            </w:r>
          </w:p>
        </w:tc>
      </w:tr>
    </w:tbl>
    <w:p w14:paraId="2D6C3B59" w14:textId="77777777" w:rsidR="00DD60F8" w:rsidRPr="00FA07B3" w:rsidRDefault="00DD60F8">
      <w:pPr>
        <w:rPr>
          <w:lang w:val="de-DE"/>
        </w:rPr>
      </w:pPr>
    </w:p>
    <w:p w14:paraId="2C2D853F" w14:textId="3F7DF2F5" w:rsidR="00DD60F8" w:rsidRPr="00FA07B3" w:rsidRDefault="00713B92">
      <w:pPr>
        <w:rPr>
          <w:lang w:val="de-DE"/>
        </w:rPr>
      </w:pPr>
      <w:r w:rsidRPr="00FA07B3">
        <w:rPr>
          <w:lang w:val="de-DE"/>
        </w:rPr>
        <w:t xml:space="preserve">Mindestanforderung: Die Projektleitung muss mindestens fünf Jahre Berufserfahrung in Beratungs-, Trainings- oder Organisationsentwicklungsprojekten mit Führungskräften nachweisen. </w:t>
      </w:r>
      <w:r w:rsidR="00F829BC" w:rsidRPr="00FA07B3">
        <w:rPr>
          <w:lang w:val="de-DE"/>
        </w:rPr>
        <w:t>Alle</w:t>
      </w:r>
      <w:r w:rsidRPr="00FA07B3">
        <w:rPr>
          <w:lang w:val="de-DE"/>
        </w:rPr>
        <w:t xml:space="preserve"> Personen des Kernteams müssen Erfahrung in Präsenzformaten mit Führungskräften nachweisen.</w:t>
      </w:r>
    </w:p>
    <w:p w14:paraId="695D9967" w14:textId="77777777" w:rsidR="00DD60F8" w:rsidRPr="00FA07B3" w:rsidRDefault="00713B92">
      <w:pPr>
        <w:pStyle w:val="berschrift3"/>
        <w:rPr>
          <w:lang w:val="de-DE"/>
        </w:rPr>
      </w:pPr>
      <w:r w:rsidRPr="00FA07B3">
        <w:rPr>
          <w:lang w:val="de-DE"/>
        </w:rPr>
        <w:t>2.5.3 Organisatorische Leistungsfähigkeit und Verfügbarkeit</w:t>
      </w:r>
    </w:p>
    <w:p w14:paraId="46D2E440" w14:textId="3838D3E7" w:rsidR="00DD60F8" w:rsidRPr="00FA07B3" w:rsidRDefault="00713B92">
      <w:pPr>
        <w:rPr>
          <w:lang w:val="de-DE"/>
        </w:rPr>
      </w:pPr>
      <w:r w:rsidRPr="00FA07B3">
        <w:rPr>
          <w:lang w:val="de-DE"/>
        </w:rPr>
        <w:t>Anzugeben sind die personellen Kapazitäten und die organisatorische Aufstellung des Bewerbers</w:t>
      </w:r>
      <w:r w:rsidR="00696A77">
        <w:rPr>
          <w:lang w:val="de-DE"/>
        </w:rPr>
        <w:t xml:space="preserve"> in den letzten drei Jahren</w:t>
      </w:r>
      <w:r w:rsidRPr="00FA07B3">
        <w:rPr>
          <w:lang w:val="de-DE"/>
        </w:rPr>
        <w:t>. Maßgeblich ist, ob der Bewerber die parallele Durchführung von Analyse-, Konzeptions-, Trainings-, Workshop-, Coaching- und Evaluationsleistungen über eine Vertragslaufzeit von zwei Jahren zuverlässig abdecken kann.</w:t>
      </w:r>
    </w:p>
    <w:tbl>
      <w:tblPr>
        <w:tblStyle w:val="Tabellenraster"/>
        <w:tblW w:w="0" w:type="auto"/>
        <w:jc w:val="center"/>
        <w:tblLook w:val="04A0" w:firstRow="1" w:lastRow="0" w:firstColumn="1" w:lastColumn="0" w:noHBand="0" w:noVBand="1"/>
      </w:tblPr>
      <w:tblGrid>
        <w:gridCol w:w="4528"/>
        <w:gridCol w:w="1698"/>
        <w:gridCol w:w="1698"/>
        <w:gridCol w:w="1698"/>
      </w:tblGrid>
      <w:tr w:rsidR="00DD60F8" w:rsidRPr="00FA07B3" w14:paraId="3C9D189F" w14:textId="77777777" w:rsidTr="00801EAA">
        <w:trPr>
          <w:jc w:val="center"/>
        </w:trPr>
        <w:tc>
          <w:tcPr>
            <w:tcW w:w="4528" w:type="dxa"/>
            <w:shd w:val="clear" w:color="auto" w:fill="D9EAF7"/>
            <w:vAlign w:val="center"/>
          </w:tcPr>
          <w:p w14:paraId="238B514E" w14:textId="77777777" w:rsidR="00DD60F8" w:rsidRPr="00FA07B3" w:rsidRDefault="00713B92">
            <w:pPr>
              <w:rPr>
                <w:lang w:val="de-DE"/>
              </w:rPr>
            </w:pPr>
            <w:r w:rsidRPr="00FA07B3">
              <w:rPr>
                <w:b/>
                <w:sz w:val="18"/>
                <w:lang w:val="de-DE"/>
              </w:rPr>
              <w:t>Angabe</w:t>
            </w:r>
          </w:p>
        </w:tc>
        <w:tc>
          <w:tcPr>
            <w:tcW w:w="1698" w:type="dxa"/>
            <w:shd w:val="clear" w:color="auto" w:fill="D9EAF7"/>
            <w:vAlign w:val="center"/>
          </w:tcPr>
          <w:p w14:paraId="32BADFF3" w14:textId="77777777" w:rsidR="00DD60F8" w:rsidRPr="00FA07B3" w:rsidRDefault="00713B92">
            <w:pPr>
              <w:rPr>
                <w:lang w:val="de-DE"/>
              </w:rPr>
            </w:pPr>
            <w:r w:rsidRPr="00FA07B3">
              <w:rPr>
                <w:b/>
                <w:sz w:val="18"/>
                <w:lang w:val="de-DE"/>
              </w:rPr>
              <w:t>2025</w:t>
            </w:r>
          </w:p>
        </w:tc>
        <w:tc>
          <w:tcPr>
            <w:tcW w:w="1698" w:type="dxa"/>
            <w:shd w:val="clear" w:color="auto" w:fill="D9EAF7"/>
            <w:vAlign w:val="center"/>
          </w:tcPr>
          <w:p w14:paraId="462E331C" w14:textId="77777777" w:rsidR="00DD60F8" w:rsidRPr="00FA07B3" w:rsidRDefault="00713B92">
            <w:pPr>
              <w:rPr>
                <w:lang w:val="de-DE"/>
              </w:rPr>
            </w:pPr>
            <w:r w:rsidRPr="00FA07B3">
              <w:rPr>
                <w:b/>
                <w:sz w:val="18"/>
                <w:lang w:val="de-DE"/>
              </w:rPr>
              <w:t>2024</w:t>
            </w:r>
          </w:p>
        </w:tc>
        <w:tc>
          <w:tcPr>
            <w:tcW w:w="1698" w:type="dxa"/>
            <w:shd w:val="clear" w:color="auto" w:fill="D9EAF7"/>
            <w:vAlign w:val="center"/>
          </w:tcPr>
          <w:p w14:paraId="756B9E19" w14:textId="77777777" w:rsidR="00DD60F8" w:rsidRPr="00FA07B3" w:rsidRDefault="00713B92">
            <w:pPr>
              <w:rPr>
                <w:lang w:val="de-DE"/>
              </w:rPr>
            </w:pPr>
            <w:r w:rsidRPr="00FA07B3">
              <w:rPr>
                <w:b/>
                <w:sz w:val="18"/>
                <w:lang w:val="de-DE"/>
              </w:rPr>
              <w:t>2023</w:t>
            </w:r>
          </w:p>
        </w:tc>
      </w:tr>
      <w:tr w:rsidR="00DD60F8" w:rsidRPr="00FA07B3" w14:paraId="61236CEA" w14:textId="77777777" w:rsidTr="00801EAA">
        <w:trPr>
          <w:jc w:val="center"/>
        </w:trPr>
        <w:tc>
          <w:tcPr>
            <w:tcW w:w="4528" w:type="dxa"/>
            <w:vAlign w:val="center"/>
          </w:tcPr>
          <w:p w14:paraId="71C66932" w14:textId="77777777" w:rsidR="00DD60F8" w:rsidRPr="00FA07B3" w:rsidRDefault="00713B92">
            <w:pPr>
              <w:rPr>
                <w:lang w:val="de-DE"/>
              </w:rPr>
            </w:pPr>
            <w:permStart w:id="795305991" w:edGrp="everyone" w:colFirst="1" w:colLast="1"/>
            <w:permStart w:id="1123168570" w:edGrp="everyone" w:colFirst="2" w:colLast="2"/>
            <w:permStart w:id="1703835281" w:edGrp="everyone" w:colFirst="3" w:colLast="3"/>
            <w:r w:rsidRPr="00FA07B3">
              <w:rPr>
                <w:sz w:val="18"/>
                <w:lang w:val="de-DE"/>
              </w:rPr>
              <w:t>Beschäftigte gesamt in Vollzeitäquivalenten</w:t>
            </w:r>
          </w:p>
        </w:tc>
        <w:tc>
          <w:tcPr>
            <w:tcW w:w="1698" w:type="dxa"/>
            <w:vAlign w:val="center"/>
          </w:tcPr>
          <w:p w14:paraId="63BE9068" w14:textId="77777777" w:rsidR="00DD60F8" w:rsidRPr="00FA07B3" w:rsidRDefault="00DD60F8">
            <w:pPr>
              <w:rPr>
                <w:lang w:val="de-DE"/>
              </w:rPr>
            </w:pPr>
          </w:p>
        </w:tc>
        <w:tc>
          <w:tcPr>
            <w:tcW w:w="1698" w:type="dxa"/>
            <w:vAlign w:val="center"/>
          </w:tcPr>
          <w:p w14:paraId="20B6DFB1" w14:textId="77777777" w:rsidR="00DD60F8" w:rsidRPr="00FA07B3" w:rsidRDefault="00DD60F8">
            <w:pPr>
              <w:rPr>
                <w:lang w:val="de-DE"/>
              </w:rPr>
            </w:pPr>
          </w:p>
        </w:tc>
        <w:tc>
          <w:tcPr>
            <w:tcW w:w="1698" w:type="dxa"/>
            <w:vAlign w:val="center"/>
          </w:tcPr>
          <w:p w14:paraId="22B05116" w14:textId="77777777" w:rsidR="00DD60F8" w:rsidRPr="00FA07B3" w:rsidRDefault="00DD60F8">
            <w:pPr>
              <w:rPr>
                <w:lang w:val="de-DE"/>
              </w:rPr>
            </w:pPr>
          </w:p>
        </w:tc>
      </w:tr>
      <w:tr w:rsidR="00DD60F8" w:rsidRPr="00C14668" w14:paraId="32C5118A" w14:textId="77777777" w:rsidTr="00801EAA">
        <w:trPr>
          <w:jc w:val="center"/>
        </w:trPr>
        <w:tc>
          <w:tcPr>
            <w:tcW w:w="4528" w:type="dxa"/>
            <w:vAlign w:val="center"/>
          </w:tcPr>
          <w:p w14:paraId="2716487E" w14:textId="77777777" w:rsidR="00DD60F8" w:rsidRPr="00FA07B3" w:rsidRDefault="00713B92">
            <w:pPr>
              <w:rPr>
                <w:lang w:val="de-DE"/>
              </w:rPr>
            </w:pPr>
            <w:permStart w:id="645157647" w:edGrp="everyone" w:colFirst="1" w:colLast="1"/>
            <w:permStart w:id="1431795928" w:edGrp="everyone" w:colFirst="2" w:colLast="2"/>
            <w:permStart w:id="516763651" w:edGrp="everyone" w:colFirst="3" w:colLast="3"/>
            <w:permEnd w:id="795305991"/>
            <w:permEnd w:id="1123168570"/>
            <w:permEnd w:id="1703835281"/>
            <w:r w:rsidRPr="00FA07B3">
              <w:rPr>
                <w:sz w:val="18"/>
                <w:lang w:val="de-DE"/>
              </w:rPr>
              <w:t>Davon fachlich einschlägig im Bereich Personal-/Führungskräfte-/Organisationsentwicklung</w:t>
            </w:r>
          </w:p>
        </w:tc>
        <w:tc>
          <w:tcPr>
            <w:tcW w:w="1698" w:type="dxa"/>
            <w:vAlign w:val="center"/>
          </w:tcPr>
          <w:p w14:paraId="1CE7CA70" w14:textId="77777777" w:rsidR="00DD60F8" w:rsidRPr="00FA07B3" w:rsidRDefault="00DD60F8">
            <w:pPr>
              <w:rPr>
                <w:lang w:val="de-DE"/>
              </w:rPr>
            </w:pPr>
          </w:p>
        </w:tc>
        <w:tc>
          <w:tcPr>
            <w:tcW w:w="1698" w:type="dxa"/>
            <w:vAlign w:val="center"/>
          </w:tcPr>
          <w:p w14:paraId="034DFB2A" w14:textId="77777777" w:rsidR="00DD60F8" w:rsidRPr="00FA07B3" w:rsidRDefault="00DD60F8">
            <w:pPr>
              <w:rPr>
                <w:lang w:val="de-DE"/>
              </w:rPr>
            </w:pPr>
          </w:p>
        </w:tc>
        <w:tc>
          <w:tcPr>
            <w:tcW w:w="1698" w:type="dxa"/>
            <w:vAlign w:val="center"/>
          </w:tcPr>
          <w:p w14:paraId="61A930E1" w14:textId="77777777" w:rsidR="00DD60F8" w:rsidRPr="00FA07B3" w:rsidRDefault="00DD60F8">
            <w:pPr>
              <w:rPr>
                <w:lang w:val="de-DE"/>
              </w:rPr>
            </w:pPr>
          </w:p>
        </w:tc>
      </w:tr>
      <w:tr w:rsidR="00DD60F8" w:rsidRPr="00C14668" w14:paraId="5285F3B4" w14:textId="77777777" w:rsidTr="00801EAA">
        <w:trPr>
          <w:jc w:val="center"/>
        </w:trPr>
        <w:tc>
          <w:tcPr>
            <w:tcW w:w="4528" w:type="dxa"/>
            <w:vAlign w:val="center"/>
          </w:tcPr>
          <w:p w14:paraId="2F256CBF" w14:textId="77777777" w:rsidR="00DD60F8" w:rsidRPr="00FA07B3" w:rsidRDefault="00713B92">
            <w:pPr>
              <w:rPr>
                <w:lang w:val="de-DE"/>
              </w:rPr>
            </w:pPr>
            <w:permStart w:id="1120888483" w:edGrp="everyone" w:colFirst="1" w:colLast="1"/>
            <w:permStart w:id="698038893" w:edGrp="everyone" w:colFirst="2" w:colLast="2"/>
            <w:permStart w:id="39929670" w:edGrp="everyone" w:colFirst="3" w:colLast="3"/>
            <w:permEnd w:id="645157647"/>
            <w:permEnd w:id="1431795928"/>
            <w:permEnd w:id="516763651"/>
            <w:r w:rsidRPr="00FA07B3">
              <w:rPr>
                <w:sz w:val="18"/>
                <w:lang w:val="de-DE"/>
              </w:rPr>
              <w:t>Für Vor-Ort-Leistungen in Homburg / Saarland realistisch einsetzbar</w:t>
            </w:r>
          </w:p>
        </w:tc>
        <w:tc>
          <w:tcPr>
            <w:tcW w:w="1698" w:type="dxa"/>
            <w:vAlign w:val="center"/>
          </w:tcPr>
          <w:p w14:paraId="49C9B47A" w14:textId="77777777" w:rsidR="00DD60F8" w:rsidRPr="00FA07B3" w:rsidRDefault="00DD60F8">
            <w:pPr>
              <w:rPr>
                <w:lang w:val="de-DE"/>
              </w:rPr>
            </w:pPr>
          </w:p>
        </w:tc>
        <w:tc>
          <w:tcPr>
            <w:tcW w:w="1698" w:type="dxa"/>
            <w:vAlign w:val="center"/>
          </w:tcPr>
          <w:p w14:paraId="5A1D8509" w14:textId="77777777" w:rsidR="00DD60F8" w:rsidRPr="00FA07B3" w:rsidRDefault="00DD60F8">
            <w:pPr>
              <w:rPr>
                <w:lang w:val="de-DE"/>
              </w:rPr>
            </w:pPr>
          </w:p>
        </w:tc>
        <w:tc>
          <w:tcPr>
            <w:tcW w:w="1698" w:type="dxa"/>
            <w:vAlign w:val="center"/>
          </w:tcPr>
          <w:p w14:paraId="39858682" w14:textId="77777777" w:rsidR="00DD60F8" w:rsidRPr="00FA07B3" w:rsidRDefault="00DD60F8">
            <w:pPr>
              <w:rPr>
                <w:lang w:val="de-DE"/>
              </w:rPr>
            </w:pPr>
          </w:p>
        </w:tc>
      </w:tr>
      <w:permEnd w:id="1120888483"/>
      <w:permEnd w:id="698038893"/>
      <w:permEnd w:id="39929670"/>
    </w:tbl>
    <w:p w14:paraId="77E32F5B" w14:textId="77777777" w:rsidR="00DD60F8" w:rsidRPr="00FA07B3" w:rsidRDefault="00DD60F8">
      <w:pPr>
        <w:rPr>
          <w:lang w:val="de-DE"/>
        </w:rPr>
      </w:pPr>
    </w:p>
    <w:p w14:paraId="619CB6A2" w14:textId="77777777" w:rsidR="00DD60F8" w:rsidRPr="00FA07B3" w:rsidRDefault="00713B92">
      <w:pPr>
        <w:rPr>
          <w:lang w:val="de-DE"/>
        </w:rPr>
      </w:pPr>
      <w:r w:rsidRPr="00FA07B3">
        <w:rPr>
          <w:lang w:val="de-DE"/>
        </w:rPr>
        <w:t>Mindestanforderung: Der Bewerber muss eine Vertretungsregelung für Projektleitung und Kernteam sowie eine nachvollziehbare Projektmanagementstruktur benennen.</w:t>
      </w:r>
    </w:p>
    <w:p w14:paraId="5417595D" w14:textId="1F2086F0" w:rsidR="00DD60F8" w:rsidRPr="00FA07B3" w:rsidRDefault="00713B92">
      <w:pPr>
        <w:pStyle w:val="berschrift3"/>
        <w:rPr>
          <w:lang w:val="de-DE"/>
        </w:rPr>
      </w:pPr>
      <w:r w:rsidRPr="00FA07B3">
        <w:rPr>
          <w:lang w:val="de-DE"/>
        </w:rPr>
        <w:t xml:space="preserve">2.5.4 </w:t>
      </w:r>
      <w:r w:rsidR="002C54B3" w:rsidRPr="00FA07B3">
        <w:rPr>
          <w:lang w:val="de-DE"/>
        </w:rPr>
        <w:t>Methodik und Didaktik</w:t>
      </w:r>
    </w:p>
    <w:p w14:paraId="49E91C67" w14:textId="77777777" w:rsidR="00DD60F8" w:rsidRPr="00FA07B3" w:rsidRDefault="00D54D1F" w:rsidP="00EE3ADA">
      <w:pPr>
        <w:rPr>
          <w:lang w:val="de-DE"/>
        </w:rPr>
      </w:pPr>
      <w:r w:rsidRPr="00FA07B3">
        <w:rPr>
          <w:lang w:val="de-DE"/>
        </w:rPr>
        <w:t xml:space="preserve">Der Bewerber stellt dar, über welche </w:t>
      </w:r>
      <w:r w:rsidR="001F11F7" w:rsidRPr="00FA07B3">
        <w:rPr>
          <w:lang w:val="de-DE"/>
        </w:rPr>
        <w:t xml:space="preserve">bisherigen </w:t>
      </w:r>
      <w:r w:rsidRPr="00FA07B3">
        <w:rPr>
          <w:lang w:val="de-DE"/>
        </w:rPr>
        <w:t xml:space="preserve">spezifischen Erfahrungen und Methoden er in der Entwicklung, Umsetzung und nachhaltigen Verankerung von Führungskultur verfügt. Erwartet werden insbesondere Erfahrungen mit der Übersetzung abstrakter Führungsprinzipien in alltagstaugliche Verhaltensanker, mit interaktiven Lernformaten, mit Wirkungsprüfung sowie mit nachhaltiger Verankerung in </w:t>
      </w:r>
      <w:r w:rsidR="001F11F7" w:rsidRPr="00FA07B3">
        <w:rPr>
          <w:lang w:val="de-DE"/>
        </w:rPr>
        <w:t>Organisationen. Die Darstellung hat sich auf bereits vorhandene Erfahrungen, Methoden und nachweisbare Projektbezüge zu beziehen; ein auf den späteren konkreten Auftrag bezogenes Lösungskonzept wird im Teilnahmewettbewerb nicht verlangt</w:t>
      </w:r>
      <w:r w:rsidRPr="00FA07B3">
        <w:rPr>
          <w:lang w:val="de-DE"/>
        </w:rPr>
        <w:t>.</w:t>
      </w:r>
    </w:p>
    <w:tbl>
      <w:tblPr>
        <w:tblStyle w:val="Tabellenraster"/>
        <w:tblW w:w="0" w:type="auto"/>
        <w:jc w:val="center"/>
        <w:tblLook w:val="04A0" w:firstRow="1" w:lastRow="0" w:firstColumn="1" w:lastColumn="0" w:noHBand="0" w:noVBand="1"/>
      </w:tblPr>
      <w:tblGrid>
        <w:gridCol w:w="4528"/>
        <w:gridCol w:w="5094"/>
      </w:tblGrid>
      <w:tr w:rsidR="00DD60F8" w:rsidRPr="00C14668" w14:paraId="1FD33391" w14:textId="77777777" w:rsidTr="00320A2F">
        <w:trPr>
          <w:jc w:val="center"/>
        </w:trPr>
        <w:tc>
          <w:tcPr>
            <w:tcW w:w="4533" w:type="dxa"/>
            <w:shd w:val="clear" w:color="auto" w:fill="D9EAF7"/>
            <w:vAlign w:val="center"/>
          </w:tcPr>
          <w:p w14:paraId="1A57B3ED" w14:textId="77777777" w:rsidR="00DD60F8" w:rsidRPr="00FA07B3" w:rsidRDefault="00713B92">
            <w:pPr>
              <w:rPr>
                <w:lang w:val="de-DE"/>
              </w:rPr>
            </w:pPr>
            <w:r w:rsidRPr="00FA07B3">
              <w:rPr>
                <w:b/>
                <w:sz w:val="18"/>
                <w:lang w:val="de-DE"/>
              </w:rPr>
              <w:t>Erfahrungsfeld</w:t>
            </w:r>
          </w:p>
        </w:tc>
        <w:tc>
          <w:tcPr>
            <w:tcW w:w="5102" w:type="dxa"/>
            <w:shd w:val="clear" w:color="auto" w:fill="D9EAF7"/>
            <w:vAlign w:val="center"/>
          </w:tcPr>
          <w:p w14:paraId="319E453E" w14:textId="007592B2" w:rsidR="00DD60F8" w:rsidRPr="00FA07B3" w:rsidRDefault="00D54D1F">
            <w:pPr>
              <w:rPr>
                <w:lang w:val="de-DE"/>
              </w:rPr>
            </w:pPr>
            <w:r w:rsidRPr="00FA07B3">
              <w:rPr>
                <w:b/>
                <w:sz w:val="18"/>
                <w:lang w:val="de-DE"/>
              </w:rPr>
              <w:t xml:space="preserve">Kurzdarstellung </w:t>
            </w:r>
            <w:r w:rsidR="00105259" w:rsidRPr="00FA07B3">
              <w:rPr>
                <w:b/>
                <w:bCs/>
                <w:color w:val="000000"/>
                <w:sz w:val="18"/>
                <w:szCs w:val="18"/>
                <w:lang w:val="de-DE"/>
              </w:rPr>
              <w:t xml:space="preserve">bisheriger Erfahrungen </w:t>
            </w:r>
            <w:r w:rsidRPr="00FA07B3">
              <w:rPr>
                <w:b/>
                <w:sz w:val="18"/>
                <w:lang w:val="de-DE"/>
              </w:rPr>
              <w:t>/ Nachweis durch Projektbezug</w:t>
            </w:r>
          </w:p>
        </w:tc>
      </w:tr>
      <w:tr w:rsidR="00DD60F8" w:rsidRPr="00C14668" w14:paraId="7F7D698C" w14:textId="77777777" w:rsidTr="00320A2F">
        <w:trPr>
          <w:jc w:val="center"/>
        </w:trPr>
        <w:tc>
          <w:tcPr>
            <w:tcW w:w="4533" w:type="dxa"/>
            <w:vAlign w:val="center"/>
          </w:tcPr>
          <w:p w14:paraId="046E0591" w14:textId="77777777" w:rsidR="00DD60F8" w:rsidRPr="00FA07B3" w:rsidRDefault="00713B92">
            <w:pPr>
              <w:rPr>
                <w:lang w:val="de-DE"/>
              </w:rPr>
            </w:pPr>
            <w:permStart w:id="1314784124" w:edGrp="everyone" w:colFirst="1" w:colLast="1"/>
            <w:r w:rsidRPr="00FA07B3">
              <w:rPr>
                <w:sz w:val="18"/>
                <w:lang w:val="de-DE"/>
              </w:rPr>
              <w:t>Entwicklung oder Operationalisierung von Führungsleitbildern / Führungsprinzipien</w:t>
            </w:r>
          </w:p>
        </w:tc>
        <w:tc>
          <w:tcPr>
            <w:tcW w:w="5102" w:type="dxa"/>
            <w:vAlign w:val="center"/>
          </w:tcPr>
          <w:p w14:paraId="0BD82E85" w14:textId="77777777" w:rsidR="00DD60F8" w:rsidRPr="00FA07B3" w:rsidRDefault="00DD60F8">
            <w:pPr>
              <w:rPr>
                <w:lang w:val="de-DE"/>
              </w:rPr>
            </w:pPr>
          </w:p>
        </w:tc>
      </w:tr>
      <w:tr w:rsidR="00DD60F8" w:rsidRPr="00C14668" w14:paraId="2E30AA7E" w14:textId="77777777" w:rsidTr="00320A2F">
        <w:trPr>
          <w:jc w:val="center"/>
        </w:trPr>
        <w:tc>
          <w:tcPr>
            <w:tcW w:w="4533" w:type="dxa"/>
            <w:vAlign w:val="center"/>
          </w:tcPr>
          <w:p w14:paraId="094719C5" w14:textId="77777777" w:rsidR="00DD60F8" w:rsidRPr="00FA07B3" w:rsidRDefault="00713B92">
            <w:pPr>
              <w:rPr>
                <w:lang w:val="de-DE"/>
              </w:rPr>
            </w:pPr>
            <w:permStart w:id="1520578561" w:edGrp="everyone" w:colFirst="1" w:colLast="1"/>
            <w:permEnd w:id="1314784124"/>
            <w:r w:rsidRPr="00FA07B3">
              <w:rPr>
                <w:sz w:val="18"/>
                <w:lang w:val="de-DE"/>
              </w:rPr>
              <w:t>Konzeption und Durchführung von Führungskräfteprogrammen über mehrere Ebenen</w:t>
            </w:r>
          </w:p>
        </w:tc>
        <w:tc>
          <w:tcPr>
            <w:tcW w:w="5102" w:type="dxa"/>
            <w:vAlign w:val="center"/>
          </w:tcPr>
          <w:p w14:paraId="07B4626D" w14:textId="77777777" w:rsidR="00DD60F8" w:rsidRPr="00FA07B3" w:rsidRDefault="00DD60F8">
            <w:pPr>
              <w:rPr>
                <w:lang w:val="de-DE"/>
              </w:rPr>
            </w:pPr>
          </w:p>
        </w:tc>
      </w:tr>
      <w:tr w:rsidR="00DD60F8" w:rsidRPr="00C14668" w14:paraId="4FB3470B" w14:textId="77777777" w:rsidTr="00320A2F">
        <w:trPr>
          <w:jc w:val="center"/>
        </w:trPr>
        <w:tc>
          <w:tcPr>
            <w:tcW w:w="4533" w:type="dxa"/>
            <w:vAlign w:val="center"/>
          </w:tcPr>
          <w:p w14:paraId="1C0974C6" w14:textId="77777777" w:rsidR="00DD60F8" w:rsidRPr="00FA07B3" w:rsidRDefault="00713B92">
            <w:pPr>
              <w:rPr>
                <w:lang w:val="de-DE"/>
              </w:rPr>
            </w:pPr>
            <w:permStart w:id="259214814" w:edGrp="everyone" w:colFirst="1" w:colLast="1"/>
            <w:permEnd w:id="1520578561"/>
            <w:r w:rsidRPr="00FA07B3">
              <w:rPr>
                <w:sz w:val="18"/>
                <w:lang w:val="de-DE"/>
              </w:rPr>
              <w:t>Moderation von Führungskräftetagungen oder vergleichbaren Großgruppenformaten</w:t>
            </w:r>
          </w:p>
        </w:tc>
        <w:tc>
          <w:tcPr>
            <w:tcW w:w="5102" w:type="dxa"/>
            <w:vAlign w:val="center"/>
          </w:tcPr>
          <w:p w14:paraId="31D190F8" w14:textId="77777777" w:rsidR="00DD60F8" w:rsidRPr="00FA07B3" w:rsidRDefault="00DD60F8">
            <w:pPr>
              <w:rPr>
                <w:lang w:val="de-DE"/>
              </w:rPr>
            </w:pPr>
          </w:p>
        </w:tc>
      </w:tr>
      <w:tr w:rsidR="00DD60F8" w:rsidRPr="00C14668" w14:paraId="28F7B465" w14:textId="77777777" w:rsidTr="00320A2F">
        <w:trPr>
          <w:jc w:val="center"/>
        </w:trPr>
        <w:tc>
          <w:tcPr>
            <w:tcW w:w="4533" w:type="dxa"/>
            <w:vAlign w:val="center"/>
          </w:tcPr>
          <w:p w14:paraId="2BB95FBE" w14:textId="77777777" w:rsidR="00DD60F8" w:rsidRPr="00FA07B3" w:rsidRDefault="00713B92">
            <w:pPr>
              <w:rPr>
                <w:lang w:val="de-DE"/>
              </w:rPr>
            </w:pPr>
            <w:permStart w:id="2118604658" w:edGrp="everyone" w:colFirst="1" w:colLast="1"/>
            <w:permEnd w:id="259214814"/>
            <w:r w:rsidRPr="00FA07B3">
              <w:rPr>
                <w:sz w:val="18"/>
                <w:lang w:val="de-DE"/>
              </w:rPr>
              <w:t>Interaktive, praxisnahe Lernformate, z.B. Simulationen, Fallarbeit, kollegiale Beratung, Lernpfade</w:t>
            </w:r>
          </w:p>
        </w:tc>
        <w:tc>
          <w:tcPr>
            <w:tcW w:w="5102" w:type="dxa"/>
            <w:vAlign w:val="center"/>
          </w:tcPr>
          <w:p w14:paraId="019AC156" w14:textId="77777777" w:rsidR="00DD60F8" w:rsidRPr="00FA07B3" w:rsidRDefault="00DD60F8">
            <w:pPr>
              <w:rPr>
                <w:lang w:val="de-DE"/>
              </w:rPr>
            </w:pPr>
          </w:p>
        </w:tc>
      </w:tr>
      <w:tr w:rsidR="00DD60F8" w:rsidRPr="00C14668" w14:paraId="077B8C22" w14:textId="77777777" w:rsidTr="00320A2F">
        <w:trPr>
          <w:jc w:val="center"/>
        </w:trPr>
        <w:tc>
          <w:tcPr>
            <w:tcW w:w="4533" w:type="dxa"/>
            <w:vAlign w:val="center"/>
          </w:tcPr>
          <w:p w14:paraId="41D04A5A" w14:textId="77777777" w:rsidR="00DD60F8" w:rsidRPr="00FA07B3" w:rsidRDefault="00713B92">
            <w:pPr>
              <w:rPr>
                <w:lang w:val="de-DE"/>
              </w:rPr>
            </w:pPr>
            <w:permStart w:id="595541670" w:edGrp="everyone" w:colFirst="1" w:colLast="1"/>
            <w:permEnd w:id="2118604658"/>
            <w:r w:rsidRPr="00FA07B3">
              <w:rPr>
                <w:sz w:val="18"/>
                <w:lang w:val="de-DE"/>
              </w:rPr>
              <w:t>Methoden zur Wirksamkeitsmessung und Evaluation</w:t>
            </w:r>
          </w:p>
        </w:tc>
        <w:tc>
          <w:tcPr>
            <w:tcW w:w="5102" w:type="dxa"/>
            <w:vAlign w:val="center"/>
          </w:tcPr>
          <w:p w14:paraId="6EC144DC" w14:textId="77777777" w:rsidR="00DD60F8" w:rsidRPr="00FA07B3" w:rsidRDefault="00DD60F8">
            <w:pPr>
              <w:rPr>
                <w:lang w:val="de-DE"/>
              </w:rPr>
            </w:pPr>
          </w:p>
        </w:tc>
      </w:tr>
      <w:tr w:rsidR="00DD60F8" w:rsidRPr="00C14668" w14:paraId="7826D1A4" w14:textId="77777777" w:rsidTr="00320A2F">
        <w:trPr>
          <w:jc w:val="center"/>
        </w:trPr>
        <w:tc>
          <w:tcPr>
            <w:tcW w:w="4533" w:type="dxa"/>
            <w:vAlign w:val="center"/>
          </w:tcPr>
          <w:p w14:paraId="29BBB085" w14:textId="77777777" w:rsidR="00DD60F8" w:rsidRPr="00FA07B3" w:rsidRDefault="00713B92">
            <w:pPr>
              <w:rPr>
                <w:lang w:val="de-DE"/>
              </w:rPr>
            </w:pPr>
            <w:permStart w:id="340160312" w:edGrp="everyone" w:colFirst="1" w:colLast="1"/>
            <w:permEnd w:id="595541670"/>
            <w:r w:rsidRPr="00FA07B3">
              <w:rPr>
                <w:sz w:val="18"/>
                <w:lang w:val="de-DE"/>
              </w:rPr>
              <w:t>Nachhaltige Verankerung von Führung im Arbeitsalltag</w:t>
            </w:r>
          </w:p>
        </w:tc>
        <w:tc>
          <w:tcPr>
            <w:tcW w:w="5102" w:type="dxa"/>
            <w:vAlign w:val="center"/>
          </w:tcPr>
          <w:p w14:paraId="206FB2B0" w14:textId="77777777" w:rsidR="00DD60F8" w:rsidRPr="00FA07B3" w:rsidRDefault="00DD60F8">
            <w:pPr>
              <w:rPr>
                <w:lang w:val="de-DE"/>
              </w:rPr>
            </w:pPr>
          </w:p>
        </w:tc>
      </w:tr>
      <w:permEnd w:id="340160312"/>
    </w:tbl>
    <w:p w14:paraId="04457A44" w14:textId="77777777" w:rsidR="00DD60F8" w:rsidRPr="00FA07B3" w:rsidRDefault="00DD60F8">
      <w:pPr>
        <w:rPr>
          <w:lang w:val="de-DE"/>
        </w:rPr>
      </w:pPr>
    </w:p>
    <w:p w14:paraId="78703594" w14:textId="77777777" w:rsidR="00DD60F8" w:rsidRPr="00FA07B3" w:rsidRDefault="00713B92">
      <w:pPr>
        <w:pStyle w:val="berschrift1"/>
        <w:rPr>
          <w:lang w:val="de-DE"/>
        </w:rPr>
      </w:pPr>
      <w:r w:rsidRPr="00FA07B3">
        <w:rPr>
          <w:lang w:val="de-DE"/>
        </w:rPr>
        <w:t>3. Auswahlmatrix zur Bewerberreduktion</w:t>
      </w:r>
    </w:p>
    <w:p w14:paraId="152194A0" w14:textId="77777777" w:rsidR="00BC4939" w:rsidRPr="00FA07B3" w:rsidRDefault="00713B92" w:rsidP="00BC4939">
      <w:pPr>
        <w:rPr>
          <w:lang w:val="de-DE"/>
        </w:rPr>
      </w:pPr>
      <w:r w:rsidRPr="00FA07B3">
        <w:rPr>
          <w:lang w:val="de-DE"/>
        </w:rPr>
        <w:t>Soweit mehr geeignete Bewerber die Mindestanforderungen erfüllen als zur Angebotsabgabe aufgefordert werden sollen, erfolgt eine Bewerberreduktion anhand der nachfolgenden Auswahlmatrix. Es werden mindestens drei und höchstens fünf Bewerber mit der höchsten Punktzahl zur Angebotsabgabe aufgefordert, sofern eine ausreichende Anzahl geeigneter Bewerber vorliegt.</w:t>
      </w:r>
      <w:r w:rsidR="00BC4939" w:rsidRPr="00FA07B3">
        <w:rPr>
          <w:lang w:val="de-DE"/>
        </w:rPr>
        <w:t xml:space="preserve"> Die konkrete Anzahl der einzuladenden Bewerber wird auf Grundlage der Auswertung der Teilnahmeanträge festgelegt. Maßgeblich sind insbesondere</w:t>
      </w:r>
    </w:p>
    <w:p w14:paraId="72F104E4" w14:textId="77777777" w:rsidR="00BC4939" w:rsidRPr="00FA07B3" w:rsidRDefault="00BC4939" w:rsidP="00BC4939">
      <w:pPr>
        <w:pStyle w:val="Aufzhlungszeichen"/>
        <w:rPr>
          <w:lang w:val="de-DE"/>
        </w:rPr>
      </w:pPr>
      <w:r w:rsidRPr="00FA07B3">
        <w:rPr>
          <w:lang w:val="de-DE"/>
        </w:rPr>
        <w:t>die erzielten Gesamtpunktzahlen</w:t>
      </w:r>
    </w:p>
    <w:p w14:paraId="235587FE" w14:textId="77777777" w:rsidR="00BC4939" w:rsidRPr="00FA07B3" w:rsidRDefault="00BC4939" w:rsidP="00BC4939">
      <w:pPr>
        <w:pStyle w:val="Aufzhlungszeichen"/>
        <w:rPr>
          <w:lang w:val="de-DE"/>
        </w:rPr>
      </w:pPr>
      <w:r w:rsidRPr="00FA07B3">
        <w:rPr>
          <w:lang w:val="de-DE"/>
        </w:rPr>
        <w:t>die Punktabstände zwischen den Bewerbern</w:t>
      </w:r>
    </w:p>
    <w:p w14:paraId="42964667" w14:textId="42A9F5D9" w:rsidR="00BC4939" w:rsidRPr="00FA07B3" w:rsidRDefault="00C14668" w:rsidP="00BC4939">
      <w:pPr>
        <w:rPr>
          <w:lang w:val="de-DE"/>
        </w:rPr>
      </w:pPr>
      <w:r>
        <w:rPr>
          <w:lang w:val="de-DE"/>
        </w:rPr>
        <w:t xml:space="preserve"> </w:t>
      </w:r>
    </w:p>
    <w:p w14:paraId="1E0DBE05" w14:textId="77777777" w:rsidR="00DD60F8" w:rsidRPr="00FA07B3" w:rsidRDefault="00713B92">
      <w:pPr>
        <w:rPr>
          <w:lang w:val="de-DE"/>
        </w:rPr>
      </w:pPr>
      <w:r w:rsidRPr="00FA07B3">
        <w:rPr>
          <w:lang w:val="de-DE"/>
        </w:rPr>
        <w:t>Insgesamt können maximal 100 Punkte erreicht werden. Es werden nur solche Teilnahmeanträge bewertet, die vollständig sind, keine Ausschlussgründe aufweisen und sämtliche Mindestanforderungen erfüllen.</w:t>
      </w:r>
    </w:p>
    <w:tbl>
      <w:tblPr>
        <w:tblStyle w:val="Tabellenraster"/>
        <w:tblW w:w="0" w:type="auto"/>
        <w:jc w:val="center"/>
        <w:tblLook w:val="04A0" w:firstRow="1" w:lastRow="0" w:firstColumn="1" w:lastColumn="0" w:noHBand="0" w:noVBand="1"/>
      </w:tblPr>
      <w:tblGrid>
        <w:gridCol w:w="743"/>
        <w:gridCol w:w="7463"/>
        <w:gridCol w:w="1416"/>
      </w:tblGrid>
      <w:tr w:rsidR="00DD60F8" w:rsidRPr="00FA07B3" w14:paraId="1D4F603E" w14:textId="77777777" w:rsidTr="00320A2F">
        <w:trPr>
          <w:jc w:val="center"/>
        </w:trPr>
        <w:tc>
          <w:tcPr>
            <w:tcW w:w="744" w:type="dxa"/>
            <w:shd w:val="clear" w:color="auto" w:fill="D9EAF7"/>
            <w:vAlign w:val="center"/>
          </w:tcPr>
          <w:p w14:paraId="103F789F" w14:textId="77777777" w:rsidR="00DD60F8" w:rsidRPr="00FA07B3" w:rsidRDefault="00713B92">
            <w:pPr>
              <w:rPr>
                <w:lang w:val="de-DE"/>
              </w:rPr>
            </w:pPr>
            <w:r w:rsidRPr="00FA07B3">
              <w:rPr>
                <w:b/>
                <w:sz w:val="18"/>
                <w:lang w:val="de-DE"/>
              </w:rPr>
              <w:t>Nr.</w:t>
            </w:r>
          </w:p>
        </w:tc>
        <w:tc>
          <w:tcPr>
            <w:tcW w:w="7474" w:type="dxa"/>
            <w:shd w:val="clear" w:color="auto" w:fill="D9EAF7"/>
            <w:vAlign w:val="center"/>
          </w:tcPr>
          <w:p w14:paraId="6E032514" w14:textId="77777777" w:rsidR="00DD60F8" w:rsidRPr="00FA07B3" w:rsidRDefault="00713B92">
            <w:pPr>
              <w:rPr>
                <w:lang w:val="de-DE"/>
              </w:rPr>
            </w:pPr>
            <w:r w:rsidRPr="00FA07B3">
              <w:rPr>
                <w:b/>
                <w:sz w:val="18"/>
                <w:lang w:val="de-DE"/>
              </w:rPr>
              <w:t>Kriterium</w:t>
            </w:r>
          </w:p>
        </w:tc>
        <w:tc>
          <w:tcPr>
            <w:tcW w:w="1417" w:type="dxa"/>
            <w:shd w:val="clear" w:color="auto" w:fill="D9EAF7"/>
            <w:vAlign w:val="center"/>
          </w:tcPr>
          <w:p w14:paraId="09B26EC0" w14:textId="77777777" w:rsidR="00DD60F8" w:rsidRPr="00FA07B3" w:rsidRDefault="00713B92">
            <w:pPr>
              <w:rPr>
                <w:lang w:val="de-DE"/>
              </w:rPr>
            </w:pPr>
            <w:r w:rsidRPr="00FA07B3">
              <w:rPr>
                <w:b/>
                <w:sz w:val="18"/>
                <w:lang w:val="de-DE"/>
              </w:rPr>
              <w:t>Max. Punkte</w:t>
            </w:r>
          </w:p>
        </w:tc>
      </w:tr>
      <w:tr w:rsidR="00DD60F8" w:rsidRPr="00FA07B3" w14:paraId="4A863140" w14:textId="77777777" w:rsidTr="00320A2F">
        <w:trPr>
          <w:jc w:val="center"/>
        </w:trPr>
        <w:tc>
          <w:tcPr>
            <w:tcW w:w="744" w:type="dxa"/>
            <w:vAlign w:val="center"/>
          </w:tcPr>
          <w:p w14:paraId="092BEF9C" w14:textId="77777777" w:rsidR="00DD60F8" w:rsidRPr="00FA07B3" w:rsidRDefault="00713B92">
            <w:pPr>
              <w:rPr>
                <w:lang w:val="de-DE"/>
              </w:rPr>
            </w:pPr>
            <w:r w:rsidRPr="00FA07B3">
              <w:rPr>
                <w:sz w:val="18"/>
                <w:lang w:val="de-DE"/>
              </w:rPr>
              <w:t>1</w:t>
            </w:r>
          </w:p>
        </w:tc>
        <w:tc>
          <w:tcPr>
            <w:tcW w:w="7474" w:type="dxa"/>
            <w:vAlign w:val="center"/>
          </w:tcPr>
          <w:p w14:paraId="7593F947" w14:textId="73C50DED" w:rsidR="00DD60F8" w:rsidRPr="00FA07B3" w:rsidRDefault="00713B92">
            <w:pPr>
              <w:rPr>
                <w:sz w:val="18"/>
                <w:szCs w:val="18"/>
                <w:lang w:val="de-DE"/>
              </w:rPr>
            </w:pPr>
            <w:r w:rsidRPr="00FA07B3">
              <w:rPr>
                <w:sz w:val="18"/>
                <w:szCs w:val="18"/>
                <w:lang w:val="de-DE"/>
              </w:rPr>
              <w:t>Wirtschaftliche Leistungsfähigkeit: Umsatz im Tätigkeitsbereich des Auftrags</w:t>
            </w:r>
          </w:p>
        </w:tc>
        <w:tc>
          <w:tcPr>
            <w:tcW w:w="1417" w:type="dxa"/>
            <w:vAlign w:val="center"/>
          </w:tcPr>
          <w:p w14:paraId="48CF0F2E" w14:textId="2A01818A" w:rsidR="00DD60F8" w:rsidRPr="00FA07B3" w:rsidRDefault="00632FCC">
            <w:pPr>
              <w:rPr>
                <w:sz w:val="18"/>
                <w:szCs w:val="18"/>
                <w:lang w:val="de-DE"/>
              </w:rPr>
            </w:pPr>
            <w:r w:rsidRPr="00FA07B3">
              <w:rPr>
                <w:sz w:val="18"/>
                <w:szCs w:val="18"/>
                <w:lang w:val="de-DE"/>
              </w:rPr>
              <w:t>5</w:t>
            </w:r>
          </w:p>
        </w:tc>
      </w:tr>
      <w:tr w:rsidR="00DD60F8" w:rsidRPr="00FA07B3" w14:paraId="0B6F2057" w14:textId="77777777" w:rsidTr="00320A2F">
        <w:trPr>
          <w:jc w:val="center"/>
        </w:trPr>
        <w:tc>
          <w:tcPr>
            <w:tcW w:w="744" w:type="dxa"/>
            <w:vAlign w:val="center"/>
          </w:tcPr>
          <w:p w14:paraId="191C406A" w14:textId="77777777" w:rsidR="00DD60F8" w:rsidRPr="00FA07B3" w:rsidRDefault="00713B92">
            <w:pPr>
              <w:rPr>
                <w:lang w:val="de-DE"/>
              </w:rPr>
            </w:pPr>
            <w:r w:rsidRPr="00FA07B3">
              <w:rPr>
                <w:sz w:val="18"/>
                <w:lang w:val="de-DE"/>
              </w:rPr>
              <w:t>2</w:t>
            </w:r>
          </w:p>
        </w:tc>
        <w:tc>
          <w:tcPr>
            <w:tcW w:w="7474" w:type="dxa"/>
            <w:vAlign w:val="center"/>
          </w:tcPr>
          <w:p w14:paraId="6BDFE604" w14:textId="57F8E801" w:rsidR="00DD60F8" w:rsidRPr="00C14668" w:rsidRDefault="00801EAA" w:rsidP="00B138AA">
            <w:pPr>
              <w:rPr>
                <w:kern w:val="2"/>
                <w:szCs w:val="20"/>
                <w:lang w:val="de-DE" w:eastAsia="de-DE"/>
                <w14:ligatures w14:val="standardContextual"/>
              </w:rPr>
            </w:pPr>
            <w:r w:rsidRPr="00FA07B3">
              <w:rPr>
                <w:sz w:val="18"/>
                <w:szCs w:val="18"/>
                <w:lang w:val="de-DE"/>
              </w:rPr>
              <w:t>Spezialisierung, einschlägige Tätigkeit und Referenzleistungen</w:t>
            </w:r>
          </w:p>
        </w:tc>
        <w:tc>
          <w:tcPr>
            <w:tcW w:w="1417" w:type="dxa"/>
            <w:vAlign w:val="center"/>
          </w:tcPr>
          <w:p w14:paraId="07881A8C" w14:textId="02D9F598" w:rsidR="00DD60F8" w:rsidRPr="00FA07B3" w:rsidRDefault="00632FCC">
            <w:pPr>
              <w:rPr>
                <w:sz w:val="18"/>
                <w:szCs w:val="18"/>
                <w:lang w:val="de-DE"/>
              </w:rPr>
            </w:pPr>
            <w:r w:rsidRPr="00FA07B3">
              <w:rPr>
                <w:sz w:val="18"/>
                <w:szCs w:val="18"/>
                <w:lang w:val="de-DE"/>
              </w:rPr>
              <w:t>40</w:t>
            </w:r>
          </w:p>
        </w:tc>
      </w:tr>
      <w:tr w:rsidR="00DD60F8" w:rsidRPr="00FA07B3" w14:paraId="71D04EE8" w14:textId="77777777" w:rsidTr="00320A2F">
        <w:trPr>
          <w:jc w:val="center"/>
        </w:trPr>
        <w:tc>
          <w:tcPr>
            <w:tcW w:w="744" w:type="dxa"/>
            <w:vAlign w:val="center"/>
          </w:tcPr>
          <w:p w14:paraId="413854EA" w14:textId="77777777" w:rsidR="00DD60F8" w:rsidRPr="00FA07B3" w:rsidRDefault="00713B92">
            <w:pPr>
              <w:rPr>
                <w:lang w:val="de-DE"/>
              </w:rPr>
            </w:pPr>
            <w:r w:rsidRPr="00FA07B3">
              <w:rPr>
                <w:sz w:val="18"/>
                <w:lang w:val="de-DE"/>
              </w:rPr>
              <w:t>3</w:t>
            </w:r>
          </w:p>
        </w:tc>
        <w:tc>
          <w:tcPr>
            <w:tcW w:w="7474" w:type="dxa"/>
            <w:vAlign w:val="center"/>
          </w:tcPr>
          <w:p w14:paraId="291E6E66" w14:textId="77777777" w:rsidR="00DD60F8" w:rsidRPr="00FA07B3" w:rsidRDefault="00713B92">
            <w:pPr>
              <w:rPr>
                <w:sz w:val="18"/>
                <w:szCs w:val="18"/>
                <w:lang w:val="de-DE"/>
              </w:rPr>
            </w:pPr>
            <w:r w:rsidRPr="00FA07B3">
              <w:rPr>
                <w:sz w:val="18"/>
                <w:szCs w:val="18"/>
                <w:lang w:val="de-DE"/>
              </w:rPr>
              <w:t>Qualifikation und Erfahrung des vorgesehenen Kernteams</w:t>
            </w:r>
          </w:p>
        </w:tc>
        <w:tc>
          <w:tcPr>
            <w:tcW w:w="1417" w:type="dxa"/>
            <w:vAlign w:val="center"/>
          </w:tcPr>
          <w:p w14:paraId="0F7E0D48" w14:textId="77777777" w:rsidR="00DD60F8" w:rsidRPr="00FA07B3" w:rsidRDefault="00713B92">
            <w:pPr>
              <w:rPr>
                <w:sz w:val="18"/>
                <w:szCs w:val="18"/>
                <w:lang w:val="de-DE"/>
              </w:rPr>
            </w:pPr>
            <w:r w:rsidRPr="00FA07B3">
              <w:rPr>
                <w:sz w:val="18"/>
                <w:szCs w:val="18"/>
                <w:lang w:val="de-DE"/>
              </w:rPr>
              <w:t>25</w:t>
            </w:r>
          </w:p>
        </w:tc>
      </w:tr>
      <w:tr w:rsidR="00DD60F8" w:rsidRPr="00FA07B3" w14:paraId="66A97E4A" w14:textId="77777777" w:rsidTr="00320A2F">
        <w:trPr>
          <w:jc w:val="center"/>
        </w:trPr>
        <w:tc>
          <w:tcPr>
            <w:tcW w:w="744" w:type="dxa"/>
            <w:vAlign w:val="center"/>
          </w:tcPr>
          <w:p w14:paraId="5F700C9F" w14:textId="77777777" w:rsidR="00DD60F8" w:rsidRPr="00FA07B3" w:rsidRDefault="00713B92">
            <w:pPr>
              <w:rPr>
                <w:lang w:val="de-DE"/>
              </w:rPr>
            </w:pPr>
            <w:r w:rsidRPr="00FA07B3">
              <w:rPr>
                <w:sz w:val="18"/>
                <w:lang w:val="de-DE"/>
              </w:rPr>
              <w:t>4</w:t>
            </w:r>
          </w:p>
        </w:tc>
        <w:tc>
          <w:tcPr>
            <w:tcW w:w="7474" w:type="dxa"/>
            <w:vAlign w:val="center"/>
          </w:tcPr>
          <w:p w14:paraId="68A110CB" w14:textId="77777777" w:rsidR="00DD60F8" w:rsidRPr="00FA07B3" w:rsidRDefault="00713B92">
            <w:pPr>
              <w:rPr>
                <w:sz w:val="18"/>
                <w:szCs w:val="18"/>
                <w:lang w:val="de-DE"/>
              </w:rPr>
            </w:pPr>
            <w:r w:rsidRPr="00FA07B3">
              <w:rPr>
                <w:sz w:val="18"/>
                <w:szCs w:val="18"/>
                <w:lang w:val="de-DE"/>
              </w:rPr>
              <w:t>Organisatorische Leistungsfähigkeit und Verfügbarkeit</w:t>
            </w:r>
          </w:p>
        </w:tc>
        <w:tc>
          <w:tcPr>
            <w:tcW w:w="1417" w:type="dxa"/>
            <w:vAlign w:val="center"/>
          </w:tcPr>
          <w:p w14:paraId="060E1E35" w14:textId="77777777" w:rsidR="00DD60F8" w:rsidRPr="00FA07B3" w:rsidRDefault="00713B92">
            <w:pPr>
              <w:rPr>
                <w:sz w:val="18"/>
                <w:szCs w:val="18"/>
                <w:lang w:val="de-DE"/>
              </w:rPr>
            </w:pPr>
            <w:r w:rsidRPr="00FA07B3">
              <w:rPr>
                <w:sz w:val="18"/>
                <w:szCs w:val="18"/>
                <w:lang w:val="de-DE"/>
              </w:rPr>
              <w:t>10</w:t>
            </w:r>
          </w:p>
        </w:tc>
      </w:tr>
      <w:tr w:rsidR="00DD60F8" w:rsidRPr="00FA07B3" w14:paraId="1824271E" w14:textId="77777777" w:rsidTr="00320A2F">
        <w:trPr>
          <w:jc w:val="center"/>
        </w:trPr>
        <w:tc>
          <w:tcPr>
            <w:tcW w:w="744" w:type="dxa"/>
            <w:vAlign w:val="center"/>
          </w:tcPr>
          <w:p w14:paraId="0F5ECF14" w14:textId="77777777" w:rsidR="00DD60F8" w:rsidRPr="00FA07B3" w:rsidRDefault="00713B92">
            <w:pPr>
              <w:rPr>
                <w:lang w:val="de-DE"/>
              </w:rPr>
            </w:pPr>
            <w:r w:rsidRPr="00FA07B3">
              <w:rPr>
                <w:sz w:val="18"/>
                <w:lang w:val="de-DE"/>
              </w:rPr>
              <w:t>5</w:t>
            </w:r>
          </w:p>
        </w:tc>
        <w:tc>
          <w:tcPr>
            <w:tcW w:w="7474" w:type="dxa"/>
            <w:vAlign w:val="center"/>
          </w:tcPr>
          <w:p w14:paraId="433ADED9" w14:textId="0D494FDD" w:rsidR="00DD60F8" w:rsidRPr="00C14668" w:rsidRDefault="002F7505">
            <w:pPr>
              <w:rPr>
                <w:sz w:val="18"/>
                <w:szCs w:val="18"/>
                <w:lang w:val="de-DE"/>
              </w:rPr>
            </w:pPr>
            <w:r w:rsidRPr="00C14668">
              <w:rPr>
                <w:sz w:val="18"/>
                <w:szCs w:val="18"/>
                <w:lang w:val="de-DE"/>
              </w:rPr>
              <w:t>Methodische und didaktische Kompetenz</w:t>
            </w:r>
          </w:p>
        </w:tc>
        <w:tc>
          <w:tcPr>
            <w:tcW w:w="1417" w:type="dxa"/>
            <w:vAlign w:val="center"/>
          </w:tcPr>
          <w:p w14:paraId="44840798" w14:textId="76D075DF" w:rsidR="00DD60F8" w:rsidRPr="00FA07B3" w:rsidRDefault="00D76674">
            <w:pPr>
              <w:rPr>
                <w:sz w:val="18"/>
                <w:szCs w:val="18"/>
                <w:lang w:val="de-DE"/>
              </w:rPr>
            </w:pPr>
            <w:r w:rsidRPr="00FA07B3">
              <w:rPr>
                <w:sz w:val="18"/>
                <w:szCs w:val="18"/>
                <w:lang w:val="de-DE"/>
              </w:rPr>
              <w:t>20</w:t>
            </w:r>
          </w:p>
        </w:tc>
      </w:tr>
      <w:tr w:rsidR="00DD60F8" w:rsidRPr="00FA07B3" w14:paraId="1F7EC998" w14:textId="77777777" w:rsidTr="00320A2F">
        <w:trPr>
          <w:jc w:val="center"/>
        </w:trPr>
        <w:tc>
          <w:tcPr>
            <w:tcW w:w="744" w:type="dxa"/>
            <w:vAlign w:val="center"/>
          </w:tcPr>
          <w:p w14:paraId="3DFD55A8" w14:textId="77777777" w:rsidR="00DD60F8" w:rsidRPr="00FA07B3" w:rsidRDefault="00DD60F8">
            <w:pPr>
              <w:rPr>
                <w:lang w:val="de-DE"/>
              </w:rPr>
            </w:pPr>
          </w:p>
        </w:tc>
        <w:tc>
          <w:tcPr>
            <w:tcW w:w="7474" w:type="dxa"/>
            <w:vAlign w:val="center"/>
          </w:tcPr>
          <w:p w14:paraId="3ACBEADE" w14:textId="77777777" w:rsidR="00DD60F8" w:rsidRPr="00FA07B3" w:rsidRDefault="00713B92">
            <w:pPr>
              <w:rPr>
                <w:sz w:val="18"/>
                <w:szCs w:val="18"/>
                <w:lang w:val="de-DE"/>
              </w:rPr>
            </w:pPr>
            <w:r w:rsidRPr="00FA07B3">
              <w:rPr>
                <w:sz w:val="18"/>
                <w:szCs w:val="18"/>
                <w:lang w:val="de-DE"/>
              </w:rPr>
              <w:t>Gesamt</w:t>
            </w:r>
          </w:p>
        </w:tc>
        <w:tc>
          <w:tcPr>
            <w:tcW w:w="1417" w:type="dxa"/>
            <w:vAlign w:val="center"/>
          </w:tcPr>
          <w:p w14:paraId="3BFE2283" w14:textId="77777777" w:rsidR="00DD60F8" w:rsidRPr="00FA07B3" w:rsidRDefault="00713B92">
            <w:pPr>
              <w:rPr>
                <w:sz w:val="18"/>
                <w:szCs w:val="18"/>
                <w:lang w:val="de-DE"/>
              </w:rPr>
            </w:pPr>
            <w:r w:rsidRPr="00FA07B3">
              <w:rPr>
                <w:sz w:val="18"/>
                <w:szCs w:val="18"/>
                <w:lang w:val="de-DE"/>
              </w:rPr>
              <w:t>100</w:t>
            </w:r>
          </w:p>
        </w:tc>
      </w:tr>
    </w:tbl>
    <w:p w14:paraId="5E088311" w14:textId="77777777" w:rsidR="00DD60F8" w:rsidRPr="00FA07B3" w:rsidRDefault="00DD60F8">
      <w:pPr>
        <w:rPr>
          <w:lang w:val="de-DE"/>
        </w:rPr>
      </w:pPr>
    </w:p>
    <w:p w14:paraId="0798FB85" w14:textId="4E5C4EA7" w:rsidR="00DD60F8" w:rsidRPr="00FA07B3" w:rsidRDefault="00713B92">
      <w:pPr>
        <w:pStyle w:val="berschrift2"/>
        <w:rPr>
          <w:lang w:val="de-DE"/>
        </w:rPr>
      </w:pPr>
      <w:r w:rsidRPr="00FA07B3">
        <w:rPr>
          <w:lang w:val="de-DE"/>
        </w:rPr>
        <w:t xml:space="preserve">3.1 </w:t>
      </w:r>
      <w:r w:rsidR="00D76674" w:rsidRPr="00FA07B3">
        <w:rPr>
          <w:lang w:val="de-DE"/>
        </w:rPr>
        <w:t xml:space="preserve">Bewertung des Umsatzes im Tätigkeitsbereich des Auftrags </w:t>
      </w:r>
      <w:r w:rsidRPr="00FA07B3">
        <w:rPr>
          <w:lang w:val="de-DE"/>
        </w:rPr>
        <w:t xml:space="preserve">– max. </w:t>
      </w:r>
      <w:r w:rsidR="00632FCC" w:rsidRPr="00FA07B3">
        <w:rPr>
          <w:lang w:val="de-DE"/>
        </w:rPr>
        <w:t>5</w:t>
      </w:r>
      <w:r w:rsidR="00C1454F" w:rsidRPr="00FA07B3">
        <w:rPr>
          <w:lang w:val="de-DE"/>
        </w:rPr>
        <w:t xml:space="preserve"> </w:t>
      </w:r>
      <w:r w:rsidRPr="00FA07B3">
        <w:rPr>
          <w:lang w:val="de-DE"/>
        </w:rPr>
        <w:t>Punkte</w:t>
      </w:r>
    </w:p>
    <w:p w14:paraId="0AF2D1C8" w14:textId="77777777" w:rsidR="00B62E97" w:rsidRPr="00FA07B3" w:rsidRDefault="00B62E97">
      <w:pPr>
        <w:rPr>
          <w:kern w:val="2"/>
          <w:szCs w:val="20"/>
          <w:lang w:val="de-DE" w:eastAsia="de-DE"/>
          <w14:ligatures w14:val="standardContextual"/>
        </w:rPr>
      </w:pPr>
      <w:r w:rsidRPr="00FA07B3">
        <w:rPr>
          <w:lang w:val="de-DE"/>
        </w:rPr>
        <w:t>Bewertet wird der durchschnittliche Nettojahresumsatz der letzten drei abgeschlossenen Geschäftsjahre im Tätigkeitsbereich des Auftrags. Umsatzstärkere Bewerber erhalten mehr Punkte, weil der Auftrag eine über zwei Jahre laufende Organisationsentwicklungsleistung mit parallelen Beratungs-, Trainings-, Moderations- und Evaluationsanteilen betrifft. Eine höhere einschlägige Umsatzbasis kann ein Indiz für eine belastbare wirtschaftliche Grundlage im relevanten Leistungsbereich sein. Die Mindestanforderung bleibt bewusst moderat, um spezialisierte kleinere Anbieter nicht auszuschließen.</w:t>
      </w:r>
    </w:p>
    <w:tbl>
      <w:tblPr>
        <w:tblStyle w:val="Tabellenraster"/>
        <w:tblW w:w="0" w:type="auto"/>
        <w:jc w:val="center"/>
        <w:tblLook w:val="04A0" w:firstRow="1" w:lastRow="0" w:firstColumn="1" w:lastColumn="0" w:noHBand="0" w:noVBand="1"/>
      </w:tblPr>
      <w:tblGrid>
        <w:gridCol w:w="8212"/>
        <w:gridCol w:w="1410"/>
      </w:tblGrid>
      <w:tr w:rsidR="00DD60F8" w:rsidRPr="00FA07B3" w14:paraId="5FF6A795" w14:textId="77777777" w:rsidTr="00632FCC">
        <w:trPr>
          <w:jc w:val="center"/>
        </w:trPr>
        <w:tc>
          <w:tcPr>
            <w:tcW w:w="8212" w:type="dxa"/>
            <w:shd w:val="clear" w:color="auto" w:fill="D9EAF7"/>
            <w:vAlign w:val="center"/>
          </w:tcPr>
          <w:p w14:paraId="7C3AE333" w14:textId="77777777" w:rsidR="00DD60F8" w:rsidRPr="00FA07B3" w:rsidRDefault="00713B92">
            <w:pPr>
              <w:rPr>
                <w:lang w:val="de-DE"/>
              </w:rPr>
            </w:pPr>
            <w:r w:rsidRPr="00FA07B3">
              <w:rPr>
                <w:b/>
                <w:sz w:val="18"/>
                <w:lang w:val="de-DE"/>
              </w:rPr>
              <w:t>Durchschnittlicher Umsatz im Tätigkeitsbereich des Auftrags</w:t>
            </w:r>
          </w:p>
        </w:tc>
        <w:tc>
          <w:tcPr>
            <w:tcW w:w="1410" w:type="dxa"/>
            <w:shd w:val="clear" w:color="auto" w:fill="D9EAF7"/>
            <w:vAlign w:val="center"/>
          </w:tcPr>
          <w:p w14:paraId="7A2B089F" w14:textId="77777777" w:rsidR="00DD60F8" w:rsidRPr="00FA07B3" w:rsidRDefault="00713B92">
            <w:pPr>
              <w:rPr>
                <w:lang w:val="de-DE"/>
              </w:rPr>
            </w:pPr>
            <w:r w:rsidRPr="00FA07B3">
              <w:rPr>
                <w:b/>
                <w:sz w:val="18"/>
                <w:lang w:val="de-DE"/>
              </w:rPr>
              <w:t>Punkte</w:t>
            </w:r>
          </w:p>
        </w:tc>
      </w:tr>
      <w:tr w:rsidR="00DD60F8" w:rsidRPr="00FA07B3" w14:paraId="669E1229" w14:textId="77777777" w:rsidTr="00632FCC">
        <w:trPr>
          <w:jc w:val="center"/>
        </w:trPr>
        <w:tc>
          <w:tcPr>
            <w:tcW w:w="8212" w:type="dxa"/>
            <w:vAlign w:val="center"/>
          </w:tcPr>
          <w:p w14:paraId="1487E7A8" w14:textId="77777777" w:rsidR="00DD60F8" w:rsidRPr="00FA07B3" w:rsidRDefault="00713B92">
            <w:pPr>
              <w:rPr>
                <w:lang w:val="de-DE"/>
              </w:rPr>
            </w:pPr>
            <w:r w:rsidRPr="00FA07B3">
              <w:rPr>
                <w:sz w:val="18"/>
                <w:lang w:val="de-DE"/>
              </w:rPr>
              <w:t>unter 150.000 EUR netto</w:t>
            </w:r>
          </w:p>
        </w:tc>
        <w:tc>
          <w:tcPr>
            <w:tcW w:w="1410" w:type="dxa"/>
            <w:vAlign w:val="center"/>
          </w:tcPr>
          <w:p w14:paraId="3CCEDA6B" w14:textId="77777777" w:rsidR="00DD60F8" w:rsidRPr="00FA07B3" w:rsidRDefault="00713B92">
            <w:pPr>
              <w:rPr>
                <w:lang w:val="de-DE"/>
              </w:rPr>
            </w:pPr>
            <w:r w:rsidRPr="00FA07B3">
              <w:rPr>
                <w:sz w:val="18"/>
                <w:lang w:val="de-DE"/>
              </w:rPr>
              <w:t>Ausschluss</w:t>
            </w:r>
          </w:p>
        </w:tc>
      </w:tr>
      <w:tr w:rsidR="00632FCC" w:rsidRPr="00FA07B3" w14:paraId="425FEFA5" w14:textId="77777777" w:rsidTr="00632FCC">
        <w:trPr>
          <w:jc w:val="center"/>
        </w:trPr>
        <w:tc>
          <w:tcPr>
            <w:tcW w:w="8212" w:type="dxa"/>
            <w:vAlign w:val="center"/>
          </w:tcPr>
          <w:p w14:paraId="2F710D86" w14:textId="5B6B6784" w:rsidR="00632FCC" w:rsidRPr="00FA07B3" w:rsidRDefault="00632FCC" w:rsidP="00632FCC">
            <w:pPr>
              <w:rPr>
                <w:sz w:val="18"/>
                <w:lang w:val="de-DE"/>
              </w:rPr>
            </w:pPr>
            <w:r w:rsidRPr="00FA07B3">
              <w:rPr>
                <w:sz w:val="18"/>
                <w:lang w:val="de-DE"/>
              </w:rPr>
              <w:t>ab 150.000 EUR bis unter 250.000 EUR netto</w:t>
            </w:r>
          </w:p>
        </w:tc>
        <w:tc>
          <w:tcPr>
            <w:tcW w:w="1410" w:type="dxa"/>
            <w:vAlign w:val="center"/>
          </w:tcPr>
          <w:p w14:paraId="1F20A4D3" w14:textId="11B63687" w:rsidR="00632FCC" w:rsidRPr="00FA07B3" w:rsidRDefault="00632FCC" w:rsidP="00632FCC">
            <w:pPr>
              <w:rPr>
                <w:sz w:val="18"/>
                <w:lang w:val="de-DE"/>
              </w:rPr>
            </w:pPr>
            <w:r w:rsidRPr="00FA07B3">
              <w:rPr>
                <w:sz w:val="18"/>
                <w:lang w:val="de-DE"/>
              </w:rPr>
              <w:t>1</w:t>
            </w:r>
          </w:p>
        </w:tc>
      </w:tr>
      <w:tr w:rsidR="00DD60F8" w:rsidRPr="00FA07B3" w14:paraId="01512C44" w14:textId="77777777" w:rsidTr="00632FCC">
        <w:trPr>
          <w:jc w:val="center"/>
        </w:trPr>
        <w:tc>
          <w:tcPr>
            <w:tcW w:w="8212" w:type="dxa"/>
            <w:vAlign w:val="center"/>
          </w:tcPr>
          <w:p w14:paraId="592BA02F" w14:textId="3D869F2C" w:rsidR="00DD60F8" w:rsidRPr="00FA07B3" w:rsidRDefault="00713B92">
            <w:pPr>
              <w:rPr>
                <w:lang w:val="de-DE"/>
              </w:rPr>
            </w:pPr>
            <w:r w:rsidRPr="00FA07B3">
              <w:rPr>
                <w:sz w:val="18"/>
                <w:lang w:val="de-DE"/>
              </w:rPr>
              <w:t xml:space="preserve">ab </w:t>
            </w:r>
            <w:r w:rsidR="00632FCC" w:rsidRPr="00FA07B3">
              <w:rPr>
                <w:sz w:val="18"/>
                <w:lang w:val="de-DE"/>
              </w:rPr>
              <w:t>2</w:t>
            </w:r>
            <w:r w:rsidRPr="00FA07B3">
              <w:rPr>
                <w:sz w:val="18"/>
                <w:lang w:val="de-DE"/>
              </w:rPr>
              <w:t>50.000 EUR bis unter 3</w:t>
            </w:r>
            <w:r w:rsidR="00632FCC" w:rsidRPr="00FA07B3">
              <w:rPr>
                <w:sz w:val="18"/>
                <w:lang w:val="de-DE"/>
              </w:rPr>
              <w:t>5</w:t>
            </w:r>
            <w:r w:rsidRPr="00FA07B3">
              <w:rPr>
                <w:sz w:val="18"/>
                <w:lang w:val="de-DE"/>
              </w:rPr>
              <w:t>0.000 EUR netto</w:t>
            </w:r>
          </w:p>
        </w:tc>
        <w:tc>
          <w:tcPr>
            <w:tcW w:w="1410" w:type="dxa"/>
            <w:vAlign w:val="center"/>
          </w:tcPr>
          <w:p w14:paraId="79AD1D7D" w14:textId="048491E3" w:rsidR="00DD60F8" w:rsidRPr="00FA07B3" w:rsidRDefault="00632FCC">
            <w:pPr>
              <w:rPr>
                <w:lang w:val="de-DE"/>
              </w:rPr>
            </w:pPr>
            <w:r w:rsidRPr="00FA07B3">
              <w:rPr>
                <w:sz w:val="18"/>
                <w:lang w:val="de-DE"/>
              </w:rPr>
              <w:t>2</w:t>
            </w:r>
          </w:p>
        </w:tc>
      </w:tr>
      <w:tr w:rsidR="00632FCC" w:rsidRPr="00FA07B3" w14:paraId="00820E20" w14:textId="77777777" w:rsidTr="00632FCC">
        <w:trPr>
          <w:jc w:val="center"/>
        </w:trPr>
        <w:tc>
          <w:tcPr>
            <w:tcW w:w="8212" w:type="dxa"/>
            <w:vAlign w:val="center"/>
          </w:tcPr>
          <w:p w14:paraId="168D346C" w14:textId="1CA25247" w:rsidR="00632FCC" w:rsidRPr="00FA07B3" w:rsidRDefault="00632FCC" w:rsidP="00632FCC">
            <w:pPr>
              <w:rPr>
                <w:sz w:val="18"/>
                <w:lang w:val="de-DE"/>
              </w:rPr>
            </w:pPr>
            <w:r w:rsidRPr="00FA07B3">
              <w:rPr>
                <w:sz w:val="18"/>
                <w:lang w:val="de-DE"/>
              </w:rPr>
              <w:t>ab 350.000 EUR bis unter 450.000 EUR netto</w:t>
            </w:r>
          </w:p>
        </w:tc>
        <w:tc>
          <w:tcPr>
            <w:tcW w:w="1410" w:type="dxa"/>
            <w:vAlign w:val="center"/>
          </w:tcPr>
          <w:p w14:paraId="4220D46C" w14:textId="5AA08095" w:rsidR="00632FCC" w:rsidRPr="00FA07B3" w:rsidRDefault="00632FCC" w:rsidP="00632FCC">
            <w:pPr>
              <w:rPr>
                <w:sz w:val="18"/>
                <w:lang w:val="de-DE"/>
              </w:rPr>
            </w:pPr>
            <w:r w:rsidRPr="00FA07B3">
              <w:rPr>
                <w:sz w:val="18"/>
                <w:lang w:val="de-DE"/>
              </w:rPr>
              <w:t>3</w:t>
            </w:r>
          </w:p>
        </w:tc>
      </w:tr>
      <w:tr w:rsidR="00632FCC" w:rsidRPr="00FA07B3" w14:paraId="7070480C" w14:textId="77777777" w:rsidTr="00632FCC">
        <w:trPr>
          <w:jc w:val="center"/>
        </w:trPr>
        <w:tc>
          <w:tcPr>
            <w:tcW w:w="8212" w:type="dxa"/>
            <w:vAlign w:val="center"/>
          </w:tcPr>
          <w:p w14:paraId="221BD6E4" w14:textId="429872A6" w:rsidR="00632FCC" w:rsidRPr="00FA07B3" w:rsidRDefault="00632FCC" w:rsidP="00632FCC">
            <w:pPr>
              <w:rPr>
                <w:lang w:val="de-DE"/>
              </w:rPr>
            </w:pPr>
            <w:r w:rsidRPr="00FA07B3">
              <w:rPr>
                <w:sz w:val="18"/>
                <w:lang w:val="de-DE"/>
              </w:rPr>
              <w:t>ab 450.000 EUR bis unter 550.000 EUR netto</w:t>
            </w:r>
          </w:p>
        </w:tc>
        <w:tc>
          <w:tcPr>
            <w:tcW w:w="1410" w:type="dxa"/>
            <w:vAlign w:val="center"/>
          </w:tcPr>
          <w:p w14:paraId="210FA66C" w14:textId="27980DD0" w:rsidR="00632FCC" w:rsidRPr="00FA07B3" w:rsidRDefault="00632FCC" w:rsidP="00632FCC">
            <w:pPr>
              <w:rPr>
                <w:lang w:val="de-DE"/>
              </w:rPr>
            </w:pPr>
            <w:r w:rsidRPr="00FA07B3">
              <w:rPr>
                <w:sz w:val="18"/>
                <w:lang w:val="de-DE"/>
              </w:rPr>
              <w:t>4</w:t>
            </w:r>
          </w:p>
        </w:tc>
      </w:tr>
      <w:tr w:rsidR="00632FCC" w:rsidRPr="00FA07B3" w14:paraId="1FCB6641" w14:textId="77777777" w:rsidTr="00632FCC">
        <w:trPr>
          <w:jc w:val="center"/>
        </w:trPr>
        <w:tc>
          <w:tcPr>
            <w:tcW w:w="8212" w:type="dxa"/>
            <w:vAlign w:val="center"/>
          </w:tcPr>
          <w:p w14:paraId="1E88EF82" w14:textId="6C330156" w:rsidR="00632FCC" w:rsidRPr="00FA07B3" w:rsidRDefault="00632FCC" w:rsidP="00632FCC">
            <w:pPr>
              <w:rPr>
                <w:lang w:val="de-DE"/>
              </w:rPr>
            </w:pPr>
            <w:r w:rsidRPr="00FA07B3">
              <w:rPr>
                <w:sz w:val="18"/>
                <w:lang w:val="de-DE"/>
              </w:rPr>
              <w:t>ab 550.000 EUR netto</w:t>
            </w:r>
          </w:p>
        </w:tc>
        <w:tc>
          <w:tcPr>
            <w:tcW w:w="1410" w:type="dxa"/>
            <w:vAlign w:val="center"/>
          </w:tcPr>
          <w:p w14:paraId="065902C1" w14:textId="223323AD" w:rsidR="00632FCC" w:rsidRPr="00FA07B3" w:rsidRDefault="00632FCC" w:rsidP="00632FCC">
            <w:pPr>
              <w:rPr>
                <w:lang w:val="de-DE"/>
              </w:rPr>
            </w:pPr>
            <w:r w:rsidRPr="00FA07B3">
              <w:rPr>
                <w:sz w:val="18"/>
                <w:lang w:val="de-DE"/>
              </w:rPr>
              <w:t>5</w:t>
            </w:r>
          </w:p>
        </w:tc>
      </w:tr>
    </w:tbl>
    <w:p w14:paraId="591E91AC" w14:textId="77777777" w:rsidR="00DD60F8" w:rsidRPr="00FA07B3" w:rsidRDefault="00DD60F8">
      <w:pPr>
        <w:rPr>
          <w:lang w:val="de-DE"/>
        </w:rPr>
      </w:pPr>
    </w:p>
    <w:p w14:paraId="2EFB4B6A" w14:textId="77777777" w:rsidR="00801EAA" w:rsidRPr="00FA07B3" w:rsidRDefault="00801EAA" w:rsidP="00801EAA">
      <w:pPr>
        <w:pStyle w:val="berschrift2"/>
        <w:rPr>
          <w:kern w:val="2"/>
          <w:szCs w:val="24"/>
          <w:lang w:val="de-DE" w:eastAsia="de-DE"/>
          <w14:ligatures w14:val="standardContextual"/>
        </w:rPr>
      </w:pPr>
      <w:r w:rsidRPr="00FA07B3">
        <w:rPr>
          <w:lang w:val="de-DE"/>
        </w:rPr>
        <w:t>3.2 Bewertung der Spezialisierung, einschlägigen Tätigkeit und Referenzleistungen – max. 40 Punkte</w:t>
      </w:r>
    </w:p>
    <w:p w14:paraId="7D1A6720" w14:textId="50899671" w:rsidR="00801EAA" w:rsidRPr="00FA07B3" w:rsidRDefault="00801EAA">
      <w:pPr>
        <w:rPr>
          <w:kern w:val="2"/>
          <w:szCs w:val="20"/>
          <w:lang w:val="de-DE" w:eastAsia="de-DE"/>
          <w14:ligatures w14:val="standardContextual"/>
        </w:rPr>
      </w:pPr>
      <w:r w:rsidRPr="00FA07B3">
        <w:rPr>
          <w:lang w:val="de-DE"/>
        </w:rPr>
        <w:t xml:space="preserve">Bewertet werden die anhand bisheriger Referenzleistungen und sonstiger Eigenerklärungen nachgewiesene Spezialisierung, einschlägige Tätigkeit und Umsetzungserfahrung des Bewerbers in dem im Teilnahmewettbewerb beschriebenen Tätigkeits- und Erfahrungsbereich, insbesondere Führungskultur, Führungskräfteentwicklung und Organisationsentwicklung. Maßgeblich ist, </w:t>
      </w:r>
      <w:r w:rsidR="00C14668">
        <w:rPr>
          <w:lang w:val="de-DE"/>
        </w:rPr>
        <w:t>wie</w:t>
      </w:r>
      <w:r w:rsidR="00C14668" w:rsidRPr="00FA07B3">
        <w:rPr>
          <w:lang w:val="de-DE"/>
        </w:rPr>
        <w:t xml:space="preserve"> </w:t>
      </w:r>
      <w:r w:rsidRPr="00FA07B3">
        <w:rPr>
          <w:lang w:val="de-DE"/>
        </w:rPr>
        <w:t>der Bewerber nachvollziehbar belegt, dass er vergleichbare Programme bereits auftrags- und organisationsspezifisch entwickelt und umgesetzt hat. Eine höhere Punktzahl wird vergeben, wenn die Spezialisierung und einschlägige Tätigkeit durch konkrete Projekte, ein einschlägiges Leistungsportfolio, fachliche Veröffentlichungen oder sonstige belastbare Nachweise im relevanten Leistungsbereich nachvollziehbar belegt werden. Marktpräsenz wird nicht als eigenständiger Wertungsgegenstand und nicht als Bekanntheit, Unternehmensgröße, allgemeine Sichtbarkeit am Markt oder bloße Zahl bisheriger Auftraggeber bewertet. Publikationen, Fachbeiträge, Methodenansätze, eigene Entwicklungskonzepte oder sonstige Hinweise auf Marktpräsenz werden ausschließlich insoweit berücksichtigt, wie sie einen konkreten, nachprüfbaren Bezug zu einschlägigen Leistungen im relevanten Tätigkeits- und Erfahrungsbereich haben und die fachliche Spezialisierung oder Umsetzungserfahrung belegen. Die Bewertung erfolgt ausschließlich zur Bewerberreduktion im Teilnahmewettbewerb und beinhaltet weder die Bewertung eines Lösungskonzepts für den späteren Auftrag noch die Voraussetzung, dass der spätere Auftragsgegenstand bereits vollumfänglich bekannt gemacht 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8"/>
        <w:gridCol w:w="5941"/>
        <w:gridCol w:w="1133"/>
      </w:tblGrid>
      <w:tr w:rsidR="00801EAA" w:rsidRPr="00FA07B3" w14:paraId="4E8B3538" w14:textId="77777777" w:rsidTr="00FA07B3">
        <w:tc>
          <w:tcPr>
            <w:tcW w:w="2548" w:type="dxa"/>
            <w:shd w:val="clear" w:color="auto" w:fill="D9EAF7"/>
            <w:tcMar>
              <w:top w:w="0" w:type="dxa"/>
              <w:left w:w="108" w:type="dxa"/>
              <w:bottom w:w="0" w:type="dxa"/>
              <w:right w:w="108" w:type="dxa"/>
            </w:tcMar>
            <w:vAlign w:val="center"/>
            <w:hideMark/>
          </w:tcPr>
          <w:p w14:paraId="036538B1" w14:textId="77777777" w:rsidR="00801EAA" w:rsidRPr="00FA07B3" w:rsidRDefault="00801EAA">
            <w:pPr>
              <w:spacing w:after="0"/>
              <w:rPr>
                <w:kern w:val="2"/>
                <w:sz w:val="18"/>
                <w:szCs w:val="18"/>
                <w:lang w:val="de-DE" w:eastAsia="de-DE"/>
                <w14:ligatures w14:val="standardContextual"/>
              </w:rPr>
            </w:pPr>
            <w:r w:rsidRPr="00FA07B3">
              <w:rPr>
                <w:b/>
                <w:bCs/>
                <w:color w:val="000000"/>
                <w:sz w:val="18"/>
                <w:szCs w:val="18"/>
                <w:lang w:val="de-DE"/>
              </w:rPr>
              <w:t>Unterkriterium</w:t>
            </w:r>
          </w:p>
        </w:tc>
        <w:tc>
          <w:tcPr>
            <w:tcW w:w="5941" w:type="dxa"/>
            <w:shd w:val="clear" w:color="auto" w:fill="D9EAF7"/>
            <w:tcMar>
              <w:top w:w="0" w:type="dxa"/>
              <w:left w:w="108" w:type="dxa"/>
              <w:bottom w:w="0" w:type="dxa"/>
              <w:right w:w="108" w:type="dxa"/>
            </w:tcMar>
            <w:vAlign w:val="center"/>
            <w:hideMark/>
          </w:tcPr>
          <w:p w14:paraId="5D3C9F69" w14:textId="77777777" w:rsidR="00801EAA" w:rsidRPr="00FA07B3" w:rsidRDefault="00801EAA">
            <w:pPr>
              <w:spacing w:after="0"/>
              <w:rPr>
                <w:sz w:val="18"/>
                <w:szCs w:val="18"/>
                <w:lang w:val="de-DE"/>
              </w:rPr>
            </w:pPr>
            <w:r w:rsidRPr="00FA07B3">
              <w:rPr>
                <w:b/>
                <w:bCs/>
                <w:color w:val="000000"/>
                <w:sz w:val="18"/>
                <w:szCs w:val="18"/>
                <w:lang w:val="de-DE"/>
              </w:rPr>
              <w:t>Bewertungsmaßstab</w:t>
            </w:r>
          </w:p>
        </w:tc>
        <w:tc>
          <w:tcPr>
            <w:tcW w:w="1133" w:type="dxa"/>
            <w:shd w:val="clear" w:color="auto" w:fill="D9EAF7"/>
            <w:tcMar>
              <w:top w:w="0" w:type="dxa"/>
              <w:left w:w="108" w:type="dxa"/>
              <w:bottom w:w="0" w:type="dxa"/>
              <w:right w:w="108" w:type="dxa"/>
            </w:tcMar>
            <w:vAlign w:val="center"/>
            <w:hideMark/>
          </w:tcPr>
          <w:p w14:paraId="79BC796D" w14:textId="77777777" w:rsidR="00801EAA" w:rsidRPr="00FA07B3" w:rsidRDefault="00801EAA">
            <w:pPr>
              <w:spacing w:after="0"/>
              <w:rPr>
                <w:sz w:val="18"/>
                <w:szCs w:val="18"/>
                <w:lang w:val="de-DE"/>
              </w:rPr>
            </w:pPr>
            <w:r w:rsidRPr="00FA07B3">
              <w:rPr>
                <w:b/>
                <w:bCs/>
                <w:color w:val="000000"/>
                <w:sz w:val="18"/>
                <w:szCs w:val="18"/>
                <w:lang w:val="de-DE"/>
              </w:rPr>
              <w:t>Punkte</w:t>
            </w:r>
          </w:p>
        </w:tc>
      </w:tr>
      <w:tr w:rsidR="00801EAA" w:rsidRPr="00FA07B3" w14:paraId="572A531A" w14:textId="77777777" w:rsidTr="00FA07B3">
        <w:tc>
          <w:tcPr>
            <w:tcW w:w="2548" w:type="dxa"/>
            <w:tcMar>
              <w:top w:w="0" w:type="dxa"/>
              <w:left w:w="108" w:type="dxa"/>
              <w:bottom w:w="0" w:type="dxa"/>
              <w:right w:w="108" w:type="dxa"/>
            </w:tcMar>
            <w:vAlign w:val="center"/>
            <w:hideMark/>
          </w:tcPr>
          <w:p w14:paraId="32725AB6" w14:textId="77777777" w:rsidR="00801EAA" w:rsidRPr="00FA07B3" w:rsidRDefault="00801EAA">
            <w:pPr>
              <w:spacing w:after="0"/>
              <w:rPr>
                <w:kern w:val="2"/>
                <w:szCs w:val="20"/>
                <w:lang w:val="de-DE" w:eastAsia="de-DE"/>
                <w14:ligatures w14:val="standardContextual"/>
              </w:rPr>
            </w:pPr>
            <w:r w:rsidRPr="00FA07B3">
              <w:rPr>
                <w:sz w:val="18"/>
                <w:szCs w:val="18"/>
                <w:lang w:val="de-DE"/>
              </w:rPr>
              <w:t>Anbieterprofil und nachgewiesene Spezialisierung</w:t>
            </w:r>
          </w:p>
          <w:p w14:paraId="4D859177" w14:textId="7F106151" w:rsidR="00801EAA" w:rsidRPr="00FA07B3" w:rsidRDefault="00801EAA">
            <w:pPr>
              <w:spacing w:after="0"/>
              <w:rPr>
                <w:sz w:val="18"/>
                <w:szCs w:val="18"/>
                <w:lang w:val="de-DE"/>
              </w:rPr>
            </w:pPr>
          </w:p>
        </w:tc>
        <w:tc>
          <w:tcPr>
            <w:tcW w:w="5941" w:type="dxa"/>
            <w:tcMar>
              <w:top w:w="0" w:type="dxa"/>
              <w:left w:w="108" w:type="dxa"/>
              <w:bottom w:w="0" w:type="dxa"/>
              <w:right w:w="108" w:type="dxa"/>
            </w:tcMar>
            <w:vAlign w:val="center"/>
            <w:hideMark/>
          </w:tcPr>
          <w:p w14:paraId="4FAF51F8" w14:textId="1792D74E" w:rsidR="00801EAA" w:rsidRPr="00FA07B3" w:rsidRDefault="00801EAA">
            <w:pPr>
              <w:spacing w:after="0"/>
              <w:rPr>
                <w:kern w:val="2"/>
                <w:szCs w:val="20"/>
                <w:lang w:val="de-DE" w:eastAsia="de-DE"/>
                <w14:ligatures w14:val="standardContextual"/>
              </w:rPr>
            </w:pPr>
            <w:r w:rsidRPr="00FA07B3">
              <w:rPr>
                <w:sz w:val="18"/>
                <w:szCs w:val="18"/>
                <w:lang w:val="de-DE"/>
              </w:rPr>
              <w:t>Nachweis eines einschlägigen Leistungsportfolios in dem im Teilnahmewettbewerb beschriebenen Tätigkeits- und Erfahrungsbereich; fundierte Spezialisierung; erkennbare, durch konkrete Projekte, Leistungsportfolio, fachliche Veröffentlichungen oder vergleichbare belastbare Unterlagen belegte Tätigkeit im relevanten Leistungsbereich. Allgemeine Marktbekanntheit, Unternehmensgröße, Werbeauftritt oder bloße Sichtbarkeit am Markt begründen für sich genommen keine höhere Bewertung. Methodenansätze, eigene Entwicklungskonzepte oder sonstige Hinweise auf Marktpräsenz werden nur berücksichtigt, soweit sie die einschlägige Erfahrung und Projekttätigkeit nachvollziehbar belegen.</w:t>
            </w:r>
          </w:p>
          <w:p w14:paraId="2CB90919" w14:textId="77777777" w:rsidR="00801EAA" w:rsidRPr="00FA07B3" w:rsidRDefault="00801EAA">
            <w:pPr>
              <w:spacing w:after="0"/>
              <w:rPr>
                <w:sz w:val="18"/>
                <w:szCs w:val="18"/>
                <w:lang w:val="de-DE"/>
              </w:rPr>
            </w:pPr>
          </w:p>
        </w:tc>
        <w:tc>
          <w:tcPr>
            <w:tcW w:w="1133" w:type="dxa"/>
            <w:tcMar>
              <w:top w:w="0" w:type="dxa"/>
              <w:left w:w="108" w:type="dxa"/>
              <w:bottom w:w="0" w:type="dxa"/>
              <w:right w:w="108" w:type="dxa"/>
            </w:tcMar>
            <w:vAlign w:val="center"/>
            <w:hideMark/>
          </w:tcPr>
          <w:p w14:paraId="519EE0FE" w14:textId="77777777" w:rsidR="00801EAA" w:rsidRPr="00FA07B3" w:rsidRDefault="00801EAA">
            <w:pPr>
              <w:spacing w:after="0"/>
              <w:rPr>
                <w:sz w:val="18"/>
                <w:szCs w:val="18"/>
                <w:lang w:val="de-DE"/>
              </w:rPr>
            </w:pPr>
            <w:r w:rsidRPr="00FA07B3">
              <w:rPr>
                <w:sz w:val="18"/>
                <w:szCs w:val="18"/>
                <w:lang w:val="de-DE"/>
              </w:rPr>
              <w:t>0–10</w:t>
            </w:r>
          </w:p>
        </w:tc>
      </w:tr>
      <w:tr w:rsidR="00801EAA" w:rsidRPr="00FA07B3" w14:paraId="59F6E7C3" w14:textId="77777777" w:rsidTr="00FA07B3">
        <w:tc>
          <w:tcPr>
            <w:tcW w:w="2548" w:type="dxa"/>
            <w:tcMar>
              <w:top w:w="0" w:type="dxa"/>
              <w:left w:w="108" w:type="dxa"/>
              <w:bottom w:w="0" w:type="dxa"/>
              <w:right w:w="108" w:type="dxa"/>
            </w:tcMar>
            <w:vAlign w:val="center"/>
            <w:hideMark/>
          </w:tcPr>
          <w:p w14:paraId="0DC2FCB1" w14:textId="77777777" w:rsidR="00801EAA" w:rsidRPr="00FA07B3" w:rsidRDefault="00801EAA">
            <w:pPr>
              <w:spacing w:after="0"/>
              <w:rPr>
                <w:kern w:val="2"/>
                <w:szCs w:val="20"/>
                <w:lang w:val="de-DE" w:eastAsia="de-DE"/>
                <w14:ligatures w14:val="standardContextual"/>
              </w:rPr>
            </w:pPr>
            <w:r w:rsidRPr="00FA07B3">
              <w:rPr>
                <w:sz w:val="18"/>
                <w:szCs w:val="18"/>
                <w:lang w:val="de-DE"/>
              </w:rPr>
              <w:t>Vergleichbarkeit der eingereichten Referenzen</w:t>
            </w:r>
          </w:p>
          <w:p w14:paraId="0C64C987" w14:textId="77777777" w:rsidR="00801EAA" w:rsidRPr="00FA07B3" w:rsidRDefault="00801EAA">
            <w:pPr>
              <w:spacing w:after="0"/>
              <w:rPr>
                <w:sz w:val="18"/>
                <w:szCs w:val="18"/>
                <w:lang w:val="de-DE"/>
              </w:rPr>
            </w:pPr>
          </w:p>
        </w:tc>
        <w:tc>
          <w:tcPr>
            <w:tcW w:w="5941" w:type="dxa"/>
            <w:tcMar>
              <w:top w:w="0" w:type="dxa"/>
              <w:left w:w="108" w:type="dxa"/>
              <w:bottom w:w="0" w:type="dxa"/>
              <w:right w:w="108" w:type="dxa"/>
            </w:tcMar>
            <w:vAlign w:val="center"/>
            <w:hideMark/>
          </w:tcPr>
          <w:p w14:paraId="1193EE80" w14:textId="77777777" w:rsidR="00801EAA" w:rsidRPr="00FA07B3" w:rsidRDefault="00801EAA">
            <w:pPr>
              <w:spacing w:after="0"/>
              <w:rPr>
                <w:kern w:val="2"/>
                <w:szCs w:val="20"/>
                <w:lang w:val="de-DE" w:eastAsia="de-DE"/>
                <w14:ligatures w14:val="standardContextual"/>
              </w:rPr>
            </w:pPr>
            <w:r w:rsidRPr="00FA07B3">
              <w:rPr>
                <w:sz w:val="18"/>
                <w:szCs w:val="18"/>
                <w:lang w:val="de-DE"/>
              </w:rPr>
              <w:t>Inhaltliche und strukturelle Nähe der eingereichten wertbaren Referenzen zu dem im Teilnahmewettbewerb beschriebenen Tätigkeits- und Erfahrungsbereich, insbesondere Führungskultur, Führungsleitbild, Führungskräfteentwicklung oder Organisationsentwicklung, sowie im Hinblick auf Zielgruppen, Führungsebenen, organisatorische Komplexität und organisationsweite Ausrichtung</w:t>
            </w:r>
          </w:p>
          <w:p w14:paraId="73316FA6" w14:textId="77777777" w:rsidR="00801EAA" w:rsidRPr="00FA07B3" w:rsidRDefault="00801EAA">
            <w:pPr>
              <w:spacing w:after="0"/>
              <w:rPr>
                <w:sz w:val="18"/>
                <w:szCs w:val="18"/>
                <w:lang w:val="de-DE"/>
              </w:rPr>
            </w:pPr>
          </w:p>
        </w:tc>
        <w:tc>
          <w:tcPr>
            <w:tcW w:w="1133" w:type="dxa"/>
            <w:tcMar>
              <w:top w:w="0" w:type="dxa"/>
              <w:left w:w="108" w:type="dxa"/>
              <w:bottom w:w="0" w:type="dxa"/>
              <w:right w:w="108" w:type="dxa"/>
            </w:tcMar>
            <w:vAlign w:val="center"/>
            <w:hideMark/>
          </w:tcPr>
          <w:p w14:paraId="4A953AA0" w14:textId="77777777" w:rsidR="00801EAA" w:rsidRPr="00FA07B3" w:rsidRDefault="00801EAA">
            <w:pPr>
              <w:spacing w:after="0"/>
              <w:rPr>
                <w:sz w:val="18"/>
                <w:szCs w:val="18"/>
                <w:lang w:val="de-DE"/>
              </w:rPr>
            </w:pPr>
            <w:r w:rsidRPr="00FA07B3">
              <w:rPr>
                <w:sz w:val="18"/>
                <w:szCs w:val="18"/>
                <w:lang w:val="de-DE"/>
              </w:rPr>
              <w:t>0–10</w:t>
            </w:r>
          </w:p>
        </w:tc>
      </w:tr>
      <w:tr w:rsidR="00801EAA" w:rsidRPr="00FA07B3" w14:paraId="589FEB2A" w14:textId="77777777" w:rsidTr="00FA07B3">
        <w:tc>
          <w:tcPr>
            <w:tcW w:w="2548" w:type="dxa"/>
            <w:tcMar>
              <w:top w:w="0" w:type="dxa"/>
              <w:left w:w="108" w:type="dxa"/>
              <w:bottom w:w="0" w:type="dxa"/>
              <w:right w:w="108" w:type="dxa"/>
            </w:tcMar>
            <w:vAlign w:val="center"/>
            <w:hideMark/>
          </w:tcPr>
          <w:p w14:paraId="7026034C" w14:textId="77777777" w:rsidR="00801EAA" w:rsidRPr="00FA07B3" w:rsidRDefault="00801EAA">
            <w:pPr>
              <w:spacing w:after="0"/>
              <w:rPr>
                <w:kern w:val="2"/>
                <w:szCs w:val="20"/>
                <w:lang w:val="de-DE" w:eastAsia="de-DE"/>
                <w14:ligatures w14:val="standardContextual"/>
              </w:rPr>
            </w:pPr>
            <w:r w:rsidRPr="00FA07B3">
              <w:rPr>
                <w:sz w:val="18"/>
                <w:szCs w:val="18"/>
                <w:lang w:val="de-DE"/>
              </w:rPr>
              <w:t>Aussagekraft und Belastbarkeit der Referenzen</w:t>
            </w:r>
          </w:p>
          <w:p w14:paraId="7D59642E" w14:textId="77777777" w:rsidR="00801EAA" w:rsidRPr="00FA07B3" w:rsidRDefault="00801EAA">
            <w:pPr>
              <w:spacing w:after="0"/>
              <w:rPr>
                <w:sz w:val="18"/>
                <w:szCs w:val="18"/>
                <w:lang w:val="de-DE"/>
              </w:rPr>
            </w:pPr>
          </w:p>
        </w:tc>
        <w:tc>
          <w:tcPr>
            <w:tcW w:w="5941" w:type="dxa"/>
            <w:tcMar>
              <w:top w:w="0" w:type="dxa"/>
              <w:left w:w="108" w:type="dxa"/>
              <w:bottom w:w="0" w:type="dxa"/>
              <w:right w:w="108" w:type="dxa"/>
            </w:tcMar>
            <w:vAlign w:val="center"/>
            <w:hideMark/>
          </w:tcPr>
          <w:p w14:paraId="6965365D" w14:textId="77777777" w:rsidR="00801EAA" w:rsidRPr="00FA07B3" w:rsidRDefault="00801EAA">
            <w:pPr>
              <w:spacing w:after="0"/>
              <w:rPr>
                <w:kern w:val="2"/>
                <w:szCs w:val="20"/>
                <w:lang w:val="de-DE" w:eastAsia="de-DE"/>
                <w14:ligatures w14:val="standardContextual"/>
              </w:rPr>
            </w:pPr>
            <w:r w:rsidRPr="00FA07B3">
              <w:rPr>
                <w:sz w:val="18"/>
                <w:szCs w:val="18"/>
                <w:lang w:val="de-DE"/>
              </w:rPr>
              <w:t>Nachvollziehbarkeit, Vollständigkeit und Belastbarkeit der eingereichten Referenzangaben, insbesondere im Hinblick auf Leistungszeitraum, Leistungsumfang, Rolle des Bewerbers, erreichten Leistungsstand bei laufenden Projekten sowie überprüfbare Angaben zum Referenzauftraggeber</w:t>
            </w:r>
          </w:p>
          <w:p w14:paraId="6AE37F26" w14:textId="77777777" w:rsidR="00801EAA" w:rsidRPr="00FA07B3" w:rsidRDefault="00801EAA">
            <w:pPr>
              <w:spacing w:after="0"/>
              <w:rPr>
                <w:sz w:val="18"/>
                <w:szCs w:val="18"/>
                <w:lang w:val="de-DE"/>
              </w:rPr>
            </w:pPr>
          </w:p>
        </w:tc>
        <w:tc>
          <w:tcPr>
            <w:tcW w:w="1133" w:type="dxa"/>
            <w:tcMar>
              <w:top w:w="0" w:type="dxa"/>
              <w:left w:w="108" w:type="dxa"/>
              <w:bottom w:w="0" w:type="dxa"/>
              <w:right w:w="108" w:type="dxa"/>
            </w:tcMar>
            <w:vAlign w:val="center"/>
            <w:hideMark/>
          </w:tcPr>
          <w:p w14:paraId="3491CE31" w14:textId="77777777" w:rsidR="00801EAA" w:rsidRPr="00FA07B3" w:rsidRDefault="00801EAA">
            <w:pPr>
              <w:spacing w:after="0"/>
              <w:rPr>
                <w:sz w:val="18"/>
                <w:szCs w:val="18"/>
                <w:lang w:val="de-DE"/>
              </w:rPr>
            </w:pPr>
            <w:r w:rsidRPr="00FA07B3">
              <w:rPr>
                <w:sz w:val="18"/>
                <w:szCs w:val="18"/>
                <w:lang w:val="de-DE"/>
              </w:rPr>
              <w:t>0–8</w:t>
            </w:r>
          </w:p>
        </w:tc>
      </w:tr>
      <w:tr w:rsidR="00801EAA" w:rsidRPr="00FA07B3" w14:paraId="4F0FCC91" w14:textId="77777777" w:rsidTr="00FA07B3">
        <w:tc>
          <w:tcPr>
            <w:tcW w:w="2548" w:type="dxa"/>
            <w:tcMar>
              <w:top w:w="0" w:type="dxa"/>
              <w:left w:w="108" w:type="dxa"/>
              <w:bottom w:w="0" w:type="dxa"/>
              <w:right w:w="108" w:type="dxa"/>
            </w:tcMar>
            <w:vAlign w:val="center"/>
            <w:hideMark/>
          </w:tcPr>
          <w:p w14:paraId="0A0DA166" w14:textId="2D7C3636" w:rsidR="00801EAA" w:rsidRPr="00FA07B3" w:rsidRDefault="00801EAA">
            <w:pPr>
              <w:spacing w:after="0"/>
              <w:rPr>
                <w:lang w:val="de-DE"/>
              </w:rPr>
            </w:pPr>
            <w:proofErr w:type="spellStart"/>
            <w:r w:rsidRPr="00FA07B3">
              <w:rPr>
                <w:sz w:val="18"/>
                <w:szCs w:val="18"/>
                <w:lang w:val="de-DE"/>
              </w:rPr>
              <w:t>Individua</w:t>
            </w:r>
            <w:r w:rsidR="00843985">
              <w:rPr>
                <w:sz w:val="18"/>
                <w:szCs w:val="18"/>
                <w:lang w:val="de-DE"/>
              </w:rPr>
              <w:t>kisierung</w:t>
            </w:r>
            <w:proofErr w:type="spellEnd"/>
            <w:r w:rsidRPr="00FA07B3">
              <w:rPr>
                <w:sz w:val="18"/>
                <w:szCs w:val="18"/>
                <w:lang w:val="de-DE"/>
              </w:rPr>
              <w:t xml:space="preserve"> bisheriger Referenzkonzepte</w:t>
            </w:r>
          </w:p>
          <w:p w14:paraId="47F57230" w14:textId="77777777" w:rsidR="00801EAA" w:rsidRPr="00FA07B3" w:rsidRDefault="00801EAA">
            <w:pPr>
              <w:spacing w:after="0"/>
              <w:rPr>
                <w:sz w:val="18"/>
                <w:szCs w:val="18"/>
                <w:lang w:val="de-DE"/>
              </w:rPr>
            </w:pPr>
          </w:p>
        </w:tc>
        <w:tc>
          <w:tcPr>
            <w:tcW w:w="5941" w:type="dxa"/>
            <w:tcMar>
              <w:top w:w="0" w:type="dxa"/>
              <w:left w:w="108" w:type="dxa"/>
              <w:bottom w:w="0" w:type="dxa"/>
              <w:right w:w="108" w:type="dxa"/>
            </w:tcMar>
            <w:vAlign w:val="center"/>
            <w:hideMark/>
          </w:tcPr>
          <w:p w14:paraId="2E2A74C1" w14:textId="77777777" w:rsidR="00801EAA" w:rsidRPr="00FA07B3" w:rsidRDefault="00801EAA">
            <w:pPr>
              <w:spacing w:after="0"/>
              <w:rPr>
                <w:lang w:val="de-DE"/>
              </w:rPr>
            </w:pPr>
            <w:r w:rsidRPr="00FA07B3">
              <w:rPr>
                <w:sz w:val="18"/>
                <w:szCs w:val="18"/>
                <w:lang w:val="de-DE"/>
              </w:rPr>
              <w:t>Nachweis maßgeschneiderter, organisationsspezifisch entwickelter bisheriger Programme; Anpassung an Ausgangslage, Zielgruppen und Führungsebenen des jeweiligen Referenzauftraggebers</w:t>
            </w:r>
          </w:p>
          <w:p w14:paraId="2DCDD75F" w14:textId="77777777" w:rsidR="00801EAA" w:rsidRPr="00FA07B3" w:rsidRDefault="00801EAA">
            <w:pPr>
              <w:spacing w:after="0"/>
              <w:rPr>
                <w:sz w:val="18"/>
                <w:szCs w:val="18"/>
                <w:lang w:val="de-DE"/>
              </w:rPr>
            </w:pPr>
          </w:p>
        </w:tc>
        <w:tc>
          <w:tcPr>
            <w:tcW w:w="1133" w:type="dxa"/>
            <w:tcMar>
              <w:top w:w="0" w:type="dxa"/>
              <w:left w:w="108" w:type="dxa"/>
              <w:bottom w:w="0" w:type="dxa"/>
              <w:right w:w="108" w:type="dxa"/>
            </w:tcMar>
            <w:vAlign w:val="center"/>
            <w:hideMark/>
          </w:tcPr>
          <w:p w14:paraId="4CCC2763" w14:textId="77777777" w:rsidR="00801EAA" w:rsidRPr="00FA07B3" w:rsidRDefault="00801EAA">
            <w:pPr>
              <w:spacing w:after="0"/>
              <w:rPr>
                <w:sz w:val="18"/>
                <w:szCs w:val="18"/>
                <w:lang w:val="de-DE"/>
              </w:rPr>
            </w:pPr>
            <w:r w:rsidRPr="00FA07B3">
              <w:rPr>
                <w:sz w:val="18"/>
                <w:szCs w:val="18"/>
                <w:lang w:val="de-DE"/>
              </w:rPr>
              <w:t>0–4</w:t>
            </w:r>
          </w:p>
        </w:tc>
      </w:tr>
      <w:tr w:rsidR="00801EAA" w:rsidRPr="00FA07B3" w14:paraId="7DD7257D" w14:textId="77777777" w:rsidTr="00FA07B3">
        <w:tc>
          <w:tcPr>
            <w:tcW w:w="2548" w:type="dxa"/>
            <w:tcMar>
              <w:top w:w="0" w:type="dxa"/>
              <w:left w:w="108" w:type="dxa"/>
              <w:bottom w:w="0" w:type="dxa"/>
              <w:right w:w="108" w:type="dxa"/>
            </w:tcMar>
            <w:vAlign w:val="center"/>
            <w:hideMark/>
          </w:tcPr>
          <w:p w14:paraId="2C27BB15" w14:textId="77777777" w:rsidR="00801EAA" w:rsidRPr="00FA07B3" w:rsidRDefault="00801EAA">
            <w:pPr>
              <w:spacing w:after="0"/>
              <w:rPr>
                <w:sz w:val="18"/>
                <w:szCs w:val="18"/>
                <w:lang w:val="de-DE"/>
              </w:rPr>
            </w:pPr>
            <w:r w:rsidRPr="00FA07B3">
              <w:rPr>
                <w:sz w:val="18"/>
                <w:szCs w:val="18"/>
                <w:lang w:val="de-DE"/>
              </w:rPr>
              <w:t>Umsetzung, Transfer und Nachhaltigkeit</w:t>
            </w:r>
          </w:p>
        </w:tc>
        <w:tc>
          <w:tcPr>
            <w:tcW w:w="5941" w:type="dxa"/>
            <w:tcMar>
              <w:top w:w="0" w:type="dxa"/>
              <w:left w:w="108" w:type="dxa"/>
              <w:bottom w:w="0" w:type="dxa"/>
              <w:right w:w="108" w:type="dxa"/>
            </w:tcMar>
            <w:vAlign w:val="center"/>
            <w:hideMark/>
          </w:tcPr>
          <w:p w14:paraId="0B40D765" w14:textId="77777777" w:rsidR="00801EAA" w:rsidRPr="00FA07B3" w:rsidRDefault="00801EAA">
            <w:pPr>
              <w:spacing w:after="0"/>
              <w:rPr>
                <w:sz w:val="18"/>
                <w:szCs w:val="18"/>
                <w:lang w:val="de-DE"/>
              </w:rPr>
            </w:pPr>
            <w:r w:rsidRPr="00FA07B3">
              <w:rPr>
                <w:sz w:val="18"/>
                <w:szCs w:val="18"/>
                <w:lang w:val="de-DE"/>
              </w:rPr>
              <w:t>Bei bisherigen Referenzleistungen nachgewiesene Implementierung, Transfer in den Führungsalltag, Evaluation, Verstetigung oder vergleichbare Nachweise</w:t>
            </w:r>
          </w:p>
          <w:p w14:paraId="5193EB19" w14:textId="77777777" w:rsidR="00801EAA" w:rsidRPr="00FA07B3" w:rsidRDefault="00801EAA">
            <w:pPr>
              <w:spacing w:after="0"/>
              <w:rPr>
                <w:sz w:val="18"/>
                <w:szCs w:val="18"/>
                <w:lang w:val="de-DE"/>
              </w:rPr>
            </w:pPr>
          </w:p>
        </w:tc>
        <w:tc>
          <w:tcPr>
            <w:tcW w:w="1133" w:type="dxa"/>
            <w:tcMar>
              <w:top w:w="0" w:type="dxa"/>
              <w:left w:w="108" w:type="dxa"/>
              <w:bottom w:w="0" w:type="dxa"/>
              <w:right w:w="108" w:type="dxa"/>
            </w:tcMar>
            <w:vAlign w:val="center"/>
            <w:hideMark/>
          </w:tcPr>
          <w:p w14:paraId="32AEFAC5" w14:textId="77777777" w:rsidR="00801EAA" w:rsidRPr="00FA07B3" w:rsidRDefault="00801EAA">
            <w:pPr>
              <w:spacing w:after="0"/>
              <w:rPr>
                <w:sz w:val="18"/>
                <w:szCs w:val="18"/>
                <w:lang w:val="de-DE"/>
              </w:rPr>
            </w:pPr>
            <w:r w:rsidRPr="00FA07B3">
              <w:rPr>
                <w:sz w:val="18"/>
                <w:szCs w:val="18"/>
                <w:lang w:val="de-DE"/>
              </w:rPr>
              <w:t>0–4</w:t>
            </w:r>
          </w:p>
        </w:tc>
      </w:tr>
    </w:tbl>
    <w:p w14:paraId="33B2F10B" w14:textId="77777777" w:rsidR="00DD60F8" w:rsidRPr="00FA07B3" w:rsidRDefault="00DD60F8">
      <w:pPr>
        <w:rPr>
          <w:lang w:val="de-DE"/>
        </w:rPr>
      </w:pPr>
    </w:p>
    <w:tbl>
      <w:tblPr>
        <w:tblStyle w:val="Tabellenraster"/>
        <w:tblW w:w="0" w:type="auto"/>
        <w:jc w:val="center"/>
        <w:tblLook w:val="04A0" w:firstRow="1" w:lastRow="0" w:firstColumn="1" w:lastColumn="0" w:noHBand="0" w:noVBand="1"/>
      </w:tblPr>
      <w:tblGrid>
        <w:gridCol w:w="8489"/>
        <w:gridCol w:w="1133"/>
      </w:tblGrid>
      <w:tr w:rsidR="00DD60F8" w:rsidRPr="00FA07B3" w14:paraId="4AD065EE" w14:textId="77777777" w:rsidTr="00131777">
        <w:trPr>
          <w:jc w:val="center"/>
        </w:trPr>
        <w:tc>
          <w:tcPr>
            <w:tcW w:w="8489" w:type="dxa"/>
            <w:shd w:val="clear" w:color="auto" w:fill="D9EAF7"/>
            <w:vAlign w:val="center"/>
          </w:tcPr>
          <w:p w14:paraId="72D61466" w14:textId="7945D456" w:rsidR="00DD60F8" w:rsidRPr="00FA07B3" w:rsidRDefault="00713B92">
            <w:pPr>
              <w:rPr>
                <w:lang w:val="de-DE"/>
              </w:rPr>
            </w:pPr>
            <w:r w:rsidRPr="00FA07B3">
              <w:rPr>
                <w:b/>
                <w:sz w:val="18"/>
                <w:lang w:val="de-DE"/>
              </w:rPr>
              <w:t>Zusatzkriterium</w:t>
            </w:r>
            <w:r w:rsidR="00BC4939" w:rsidRPr="00FA07B3">
              <w:rPr>
                <w:b/>
                <w:sz w:val="18"/>
                <w:lang w:val="de-DE"/>
              </w:rPr>
              <w:t xml:space="preserve"> für Branchennähe</w:t>
            </w:r>
          </w:p>
        </w:tc>
        <w:tc>
          <w:tcPr>
            <w:tcW w:w="1133" w:type="dxa"/>
            <w:shd w:val="clear" w:color="auto" w:fill="D9EAF7"/>
            <w:vAlign w:val="center"/>
          </w:tcPr>
          <w:p w14:paraId="19D9925B" w14:textId="77777777" w:rsidR="00DD60F8" w:rsidRPr="00FA07B3" w:rsidRDefault="00713B92">
            <w:pPr>
              <w:rPr>
                <w:lang w:val="de-DE"/>
              </w:rPr>
            </w:pPr>
            <w:r w:rsidRPr="00FA07B3">
              <w:rPr>
                <w:b/>
                <w:sz w:val="18"/>
                <w:lang w:val="de-DE"/>
              </w:rPr>
              <w:t>Punkte</w:t>
            </w:r>
          </w:p>
        </w:tc>
      </w:tr>
      <w:tr w:rsidR="00131777" w:rsidRPr="00FA07B3" w14:paraId="04E1E271" w14:textId="77777777" w:rsidTr="00131777">
        <w:trPr>
          <w:jc w:val="center"/>
        </w:trPr>
        <w:tc>
          <w:tcPr>
            <w:tcW w:w="8489" w:type="dxa"/>
            <w:vAlign w:val="center"/>
          </w:tcPr>
          <w:p w14:paraId="5F4E5347" w14:textId="596C7E09" w:rsidR="00131777" w:rsidRPr="00FA07B3" w:rsidRDefault="00B62E97" w:rsidP="00B62E97">
            <w:pPr>
              <w:spacing w:line="276" w:lineRule="auto"/>
              <w:rPr>
                <w:sz w:val="18"/>
                <w:szCs w:val="18"/>
                <w:lang w:val="de-DE"/>
              </w:rPr>
            </w:pPr>
            <w:r w:rsidRPr="00FA07B3">
              <w:rPr>
                <w:sz w:val="18"/>
                <w:szCs w:val="18"/>
                <w:lang w:val="de-DE"/>
              </w:rPr>
              <w:t>keine einschlägige Gesundheitswesen-/Krankenhausreferenz</w:t>
            </w:r>
          </w:p>
        </w:tc>
        <w:tc>
          <w:tcPr>
            <w:tcW w:w="1133" w:type="dxa"/>
            <w:vAlign w:val="center"/>
          </w:tcPr>
          <w:p w14:paraId="5ADDAA7A" w14:textId="77777777" w:rsidR="00131777" w:rsidRPr="00FA07B3" w:rsidRDefault="00131777" w:rsidP="00B62E97">
            <w:pPr>
              <w:rPr>
                <w:sz w:val="18"/>
                <w:szCs w:val="18"/>
                <w:lang w:val="de-DE"/>
              </w:rPr>
            </w:pPr>
            <w:r w:rsidRPr="00FA07B3">
              <w:rPr>
                <w:sz w:val="18"/>
                <w:szCs w:val="18"/>
                <w:lang w:val="de-DE"/>
              </w:rPr>
              <w:t>0</w:t>
            </w:r>
          </w:p>
        </w:tc>
      </w:tr>
      <w:tr w:rsidR="00DD60F8" w:rsidRPr="00FA07B3" w14:paraId="020BB4E1" w14:textId="77777777" w:rsidTr="00131777">
        <w:trPr>
          <w:jc w:val="center"/>
        </w:trPr>
        <w:tc>
          <w:tcPr>
            <w:tcW w:w="8489" w:type="dxa"/>
            <w:vAlign w:val="center"/>
          </w:tcPr>
          <w:p w14:paraId="37E33021" w14:textId="11A69C52" w:rsidR="00DD60F8" w:rsidRPr="00FA07B3" w:rsidRDefault="00B62E97" w:rsidP="00B62E97">
            <w:pPr>
              <w:spacing w:line="276" w:lineRule="auto"/>
              <w:rPr>
                <w:sz w:val="18"/>
                <w:szCs w:val="18"/>
                <w:lang w:val="de-DE"/>
              </w:rPr>
            </w:pPr>
            <w:r w:rsidRPr="00FA07B3">
              <w:rPr>
                <w:sz w:val="18"/>
                <w:szCs w:val="18"/>
                <w:lang w:val="de-DE"/>
              </w:rPr>
              <w:t>Referenz im Gesundheitswesen mit begrenzter organisatorischer Vergleichbarkeit</w:t>
            </w:r>
          </w:p>
        </w:tc>
        <w:tc>
          <w:tcPr>
            <w:tcW w:w="1133" w:type="dxa"/>
            <w:vAlign w:val="center"/>
          </w:tcPr>
          <w:p w14:paraId="21BA4592" w14:textId="092E8BE5" w:rsidR="00DD60F8" w:rsidRPr="00FA07B3" w:rsidRDefault="00B62E97" w:rsidP="00B62E97">
            <w:pPr>
              <w:spacing w:line="276" w:lineRule="auto"/>
              <w:rPr>
                <w:sz w:val="18"/>
                <w:szCs w:val="18"/>
                <w:lang w:val="de-DE"/>
              </w:rPr>
            </w:pPr>
            <w:r w:rsidRPr="00FA07B3">
              <w:rPr>
                <w:sz w:val="18"/>
                <w:szCs w:val="18"/>
                <w:lang w:val="de-DE"/>
              </w:rPr>
              <w:t>1-2</w:t>
            </w:r>
          </w:p>
        </w:tc>
      </w:tr>
      <w:tr w:rsidR="00B62E97" w:rsidRPr="00FA07B3" w14:paraId="2199F816" w14:textId="77777777" w:rsidTr="00131777">
        <w:trPr>
          <w:jc w:val="center"/>
        </w:trPr>
        <w:tc>
          <w:tcPr>
            <w:tcW w:w="8489" w:type="dxa"/>
            <w:vAlign w:val="center"/>
          </w:tcPr>
          <w:p w14:paraId="6FC060D9" w14:textId="7B0F95B9" w:rsidR="00B62E97" w:rsidRPr="00FA07B3" w:rsidRDefault="00B62E97" w:rsidP="00B62E97">
            <w:pPr>
              <w:spacing w:line="276" w:lineRule="auto"/>
              <w:rPr>
                <w:sz w:val="18"/>
                <w:szCs w:val="18"/>
                <w:lang w:val="de-DE"/>
              </w:rPr>
            </w:pPr>
            <w:r w:rsidRPr="00FA07B3">
              <w:rPr>
                <w:sz w:val="18"/>
                <w:szCs w:val="18"/>
                <w:lang w:val="de-DE"/>
              </w:rPr>
              <w:t>Referenz in einem Krankenhaus oder einer vergleichbar komplexen Gesundheitseinrichtung</w:t>
            </w:r>
          </w:p>
        </w:tc>
        <w:tc>
          <w:tcPr>
            <w:tcW w:w="1133" w:type="dxa"/>
            <w:vAlign w:val="center"/>
          </w:tcPr>
          <w:p w14:paraId="4250675B" w14:textId="59B99679" w:rsidR="00B62E97" w:rsidRPr="00FA07B3" w:rsidRDefault="00B62E97" w:rsidP="00B62E97">
            <w:pPr>
              <w:spacing w:line="276" w:lineRule="auto"/>
              <w:rPr>
                <w:sz w:val="18"/>
                <w:szCs w:val="18"/>
                <w:lang w:val="de-DE"/>
              </w:rPr>
            </w:pPr>
            <w:r w:rsidRPr="00FA07B3">
              <w:rPr>
                <w:sz w:val="18"/>
                <w:szCs w:val="18"/>
                <w:lang w:val="de-DE"/>
              </w:rPr>
              <w:t>3</w:t>
            </w:r>
          </w:p>
        </w:tc>
      </w:tr>
      <w:tr w:rsidR="00B62E97" w:rsidRPr="00FA07B3" w14:paraId="19C100CE" w14:textId="77777777" w:rsidTr="00131777">
        <w:trPr>
          <w:jc w:val="center"/>
        </w:trPr>
        <w:tc>
          <w:tcPr>
            <w:tcW w:w="8489" w:type="dxa"/>
            <w:vAlign w:val="center"/>
          </w:tcPr>
          <w:p w14:paraId="6E501EE3" w14:textId="59234C4A" w:rsidR="00B62E97" w:rsidRPr="00FA07B3" w:rsidRDefault="00B62E97" w:rsidP="00B62E97">
            <w:pPr>
              <w:spacing w:line="276" w:lineRule="auto"/>
              <w:rPr>
                <w:sz w:val="18"/>
                <w:szCs w:val="18"/>
                <w:lang w:val="de-DE"/>
              </w:rPr>
            </w:pPr>
            <w:r w:rsidRPr="00FA07B3">
              <w:rPr>
                <w:sz w:val="18"/>
                <w:szCs w:val="18"/>
                <w:lang w:val="de-DE"/>
              </w:rPr>
              <w:t>Referenz in einem Universitätsklinikum oder einer besonders komplexen, mehrgliedrigen Gesundheitseinrichtung mit mehreren</w:t>
            </w:r>
            <w:r w:rsidR="00FA07B3" w:rsidRPr="00FA07B3">
              <w:rPr>
                <w:sz w:val="18"/>
                <w:szCs w:val="18"/>
                <w:lang w:val="de-DE"/>
              </w:rPr>
              <w:t xml:space="preserve"> Führungsebenen</w:t>
            </w:r>
          </w:p>
        </w:tc>
        <w:tc>
          <w:tcPr>
            <w:tcW w:w="1133" w:type="dxa"/>
            <w:vAlign w:val="center"/>
          </w:tcPr>
          <w:p w14:paraId="12BDE32D" w14:textId="3FCE8855" w:rsidR="00B62E97" w:rsidRPr="00FA07B3" w:rsidRDefault="00B62E97" w:rsidP="00B62E97">
            <w:pPr>
              <w:spacing w:line="276" w:lineRule="auto"/>
              <w:rPr>
                <w:sz w:val="18"/>
                <w:szCs w:val="18"/>
                <w:lang w:val="de-DE"/>
              </w:rPr>
            </w:pPr>
            <w:r w:rsidRPr="00FA07B3">
              <w:rPr>
                <w:sz w:val="18"/>
                <w:szCs w:val="18"/>
                <w:lang w:val="de-DE"/>
              </w:rPr>
              <w:t>4</w:t>
            </w:r>
          </w:p>
        </w:tc>
      </w:tr>
    </w:tbl>
    <w:p w14:paraId="06695DBC" w14:textId="77777777" w:rsidR="00B62E97" w:rsidRPr="00FA07B3" w:rsidRDefault="00B62E97">
      <w:pPr>
        <w:rPr>
          <w:lang w:val="de-DE"/>
        </w:rPr>
      </w:pPr>
    </w:p>
    <w:p w14:paraId="3FB7729C" w14:textId="77777777" w:rsidR="00801EAA" w:rsidRPr="00FA07B3" w:rsidRDefault="00801EAA">
      <w:pPr>
        <w:rPr>
          <w:kern w:val="2"/>
          <w:szCs w:val="20"/>
          <w:lang w:val="de-DE" w:eastAsia="de-DE"/>
          <w14:ligatures w14:val="standardContextual"/>
        </w:rPr>
      </w:pPr>
      <w:r w:rsidRPr="00FA07B3">
        <w:rPr>
          <w:lang w:val="de-DE"/>
        </w:rPr>
        <w:t>Maximal werden 40 Punkte vergeben. Eine rein formale Benennung von Referenzen, allgemeinen Leistungsfeldern, allgemeiner Marktpräsenz, Bekanntheit oder Unternehmensgröße führt daher nicht automatisch zu einer höheren Punktzahl oder zur Höchstpunktzahl. Entscheidend sind ausschließlich die nachvollziehbar belegte Spezialisierung und einschlägige Tätigkeit im relevanten Leistungsbereich, die Vergleichbarkeit und Aussagekraft der Referenzen, die Individualität bisheriger Referenzkonzepte sowie die nachgewiesene Umsetzungstiefe. Bezugspunkt ist der im Teilnahmewettbewerb beschriebene Tätigkeits- und Erfahrungsbereich; das Zusatzkriterium zur Branchennähe bleibt unberührt.</w:t>
      </w:r>
    </w:p>
    <w:p w14:paraId="0727800E" w14:textId="77777777" w:rsidR="00DD60F8" w:rsidRPr="00FA07B3" w:rsidRDefault="00713B92">
      <w:pPr>
        <w:pStyle w:val="berschrift2"/>
        <w:rPr>
          <w:lang w:val="de-DE"/>
        </w:rPr>
      </w:pPr>
      <w:r w:rsidRPr="00FA07B3">
        <w:rPr>
          <w:lang w:val="de-DE"/>
        </w:rPr>
        <w:t>3.3 Qualifikation und Erfahrung des vorgesehenen Kernteams – max. 25 Punkte</w:t>
      </w:r>
    </w:p>
    <w:p w14:paraId="3655872B" w14:textId="77777777" w:rsidR="00B62E97" w:rsidRPr="00FA07B3" w:rsidRDefault="00B62E97">
      <w:pPr>
        <w:rPr>
          <w:kern w:val="2"/>
          <w:szCs w:val="20"/>
          <w:lang w:val="de-DE" w:eastAsia="de-DE"/>
          <w14:ligatures w14:val="standardContextual"/>
        </w:rPr>
      </w:pPr>
      <w:r w:rsidRPr="00FA07B3">
        <w:rPr>
          <w:lang w:val="de-DE"/>
        </w:rPr>
        <w:t>Bewertet werden die für die Auftragsausführung verbindlich benannten Personen, insbesondere Projektleitung und Kernteam. Die Bewertung berücksichtigt sowohl die Einzelqualifikationen und einschlägigen Erfahrungen der benannten Personen als auch die Plausibilität und Ausgewogenheit des Gesamtteams. Maßgeblich ist, ob das verbindlich benannte Kernteam insgesamt geeignet erscheint, die vorgesehenen Präsenzformate, Beratungs-, Trainings-, Coaching-, Moderations- und Evaluationsleistungen zuverlässig zu erbringen.</w:t>
      </w:r>
    </w:p>
    <w:tbl>
      <w:tblPr>
        <w:tblStyle w:val="Tabellenraster"/>
        <w:tblW w:w="0" w:type="auto"/>
        <w:jc w:val="center"/>
        <w:tblLook w:val="04A0" w:firstRow="1" w:lastRow="0" w:firstColumn="1" w:lastColumn="0" w:noHBand="0" w:noVBand="1"/>
      </w:tblPr>
      <w:tblGrid>
        <w:gridCol w:w="3395"/>
        <w:gridCol w:w="5094"/>
        <w:gridCol w:w="1133"/>
      </w:tblGrid>
      <w:tr w:rsidR="00DD60F8" w:rsidRPr="00FA07B3" w14:paraId="30B73D67" w14:textId="77777777" w:rsidTr="00B13992">
        <w:trPr>
          <w:jc w:val="center"/>
        </w:trPr>
        <w:tc>
          <w:tcPr>
            <w:tcW w:w="3399" w:type="dxa"/>
            <w:shd w:val="clear" w:color="auto" w:fill="D9EAF7"/>
            <w:vAlign w:val="center"/>
          </w:tcPr>
          <w:p w14:paraId="66EF7D45" w14:textId="77777777" w:rsidR="00DD60F8" w:rsidRPr="00FA07B3" w:rsidRDefault="00713B92">
            <w:pPr>
              <w:rPr>
                <w:lang w:val="de-DE"/>
              </w:rPr>
            </w:pPr>
            <w:r w:rsidRPr="00FA07B3">
              <w:rPr>
                <w:b/>
                <w:sz w:val="18"/>
                <w:lang w:val="de-DE"/>
              </w:rPr>
              <w:t>Unterkriterium</w:t>
            </w:r>
          </w:p>
        </w:tc>
        <w:tc>
          <w:tcPr>
            <w:tcW w:w="5102" w:type="dxa"/>
            <w:shd w:val="clear" w:color="auto" w:fill="D9EAF7"/>
            <w:vAlign w:val="center"/>
          </w:tcPr>
          <w:p w14:paraId="0CA5B303" w14:textId="77777777" w:rsidR="00DD60F8" w:rsidRPr="00FA07B3" w:rsidRDefault="00713B92">
            <w:pPr>
              <w:rPr>
                <w:lang w:val="de-DE"/>
              </w:rPr>
            </w:pPr>
            <w:r w:rsidRPr="00FA07B3">
              <w:rPr>
                <w:b/>
                <w:sz w:val="18"/>
                <w:lang w:val="de-DE"/>
              </w:rPr>
              <w:t>Bewertungsmaßstab</w:t>
            </w:r>
          </w:p>
        </w:tc>
        <w:tc>
          <w:tcPr>
            <w:tcW w:w="1134" w:type="dxa"/>
            <w:shd w:val="clear" w:color="auto" w:fill="D9EAF7"/>
            <w:vAlign w:val="center"/>
          </w:tcPr>
          <w:p w14:paraId="4BD11FA1" w14:textId="77777777" w:rsidR="00DD60F8" w:rsidRPr="00FA07B3" w:rsidRDefault="00713B92">
            <w:pPr>
              <w:rPr>
                <w:lang w:val="de-DE"/>
              </w:rPr>
            </w:pPr>
            <w:r w:rsidRPr="00FA07B3">
              <w:rPr>
                <w:b/>
                <w:sz w:val="18"/>
                <w:lang w:val="de-DE"/>
              </w:rPr>
              <w:t>Punkte</w:t>
            </w:r>
          </w:p>
        </w:tc>
      </w:tr>
      <w:tr w:rsidR="00DD60F8" w:rsidRPr="00FA07B3" w14:paraId="5ABB0F25" w14:textId="77777777" w:rsidTr="00B13992">
        <w:trPr>
          <w:jc w:val="center"/>
        </w:trPr>
        <w:tc>
          <w:tcPr>
            <w:tcW w:w="3399" w:type="dxa"/>
            <w:vAlign w:val="center"/>
          </w:tcPr>
          <w:p w14:paraId="00BB7110" w14:textId="77777777" w:rsidR="00DD60F8" w:rsidRPr="00FA07B3" w:rsidRDefault="00713B92">
            <w:pPr>
              <w:rPr>
                <w:lang w:val="de-DE"/>
              </w:rPr>
            </w:pPr>
            <w:r w:rsidRPr="00FA07B3">
              <w:rPr>
                <w:sz w:val="18"/>
                <w:lang w:val="de-DE"/>
              </w:rPr>
              <w:t>Projektleitung</w:t>
            </w:r>
          </w:p>
        </w:tc>
        <w:tc>
          <w:tcPr>
            <w:tcW w:w="5102" w:type="dxa"/>
            <w:vAlign w:val="center"/>
          </w:tcPr>
          <w:p w14:paraId="31ED21B8" w14:textId="77777777" w:rsidR="00DD60F8" w:rsidRPr="00FA07B3" w:rsidRDefault="00713B92">
            <w:pPr>
              <w:rPr>
                <w:lang w:val="de-DE"/>
              </w:rPr>
            </w:pPr>
            <w:r w:rsidRPr="00FA07B3">
              <w:rPr>
                <w:sz w:val="18"/>
                <w:lang w:val="de-DE"/>
              </w:rPr>
              <w:t>Mehrjährige Leitung vergleichbarer Projekte; Erfahrung in Organisationsentwicklung / Führungskräfteentwicklung; belastbare Steuerungskompetenz</w:t>
            </w:r>
          </w:p>
        </w:tc>
        <w:tc>
          <w:tcPr>
            <w:tcW w:w="1134" w:type="dxa"/>
            <w:vAlign w:val="center"/>
          </w:tcPr>
          <w:p w14:paraId="71335E71" w14:textId="77777777" w:rsidR="00DD60F8" w:rsidRPr="00FA07B3" w:rsidRDefault="00713B92">
            <w:pPr>
              <w:rPr>
                <w:lang w:val="de-DE"/>
              </w:rPr>
            </w:pPr>
            <w:r w:rsidRPr="00FA07B3">
              <w:rPr>
                <w:sz w:val="18"/>
                <w:lang w:val="de-DE"/>
              </w:rPr>
              <w:t>0–8</w:t>
            </w:r>
          </w:p>
        </w:tc>
      </w:tr>
      <w:tr w:rsidR="00DD60F8" w:rsidRPr="00FA07B3" w14:paraId="7EAF674A" w14:textId="77777777" w:rsidTr="00B13992">
        <w:trPr>
          <w:jc w:val="center"/>
        </w:trPr>
        <w:tc>
          <w:tcPr>
            <w:tcW w:w="3399" w:type="dxa"/>
            <w:vAlign w:val="center"/>
          </w:tcPr>
          <w:p w14:paraId="5540EADD" w14:textId="77777777" w:rsidR="00DD60F8" w:rsidRPr="00FA07B3" w:rsidRDefault="00713B92">
            <w:pPr>
              <w:rPr>
                <w:lang w:val="de-DE"/>
              </w:rPr>
            </w:pPr>
            <w:r w:rsidRPr="00FA07B3">
              <w:rPr>
                <w:sz w:val="18"/>
                <w:lang w:val="de-DE"/>
              </w:rPr>
              <w:t>Beratungs- und Trainingserfahrung des Kernteams</w:t>
            </w:r>
          </w:p>
        </w:tc>
        <w:tc>
          <w:tcPr>
            <w:tcW w:w="5102" w:type="dxa"/>
            <w:vAlign w:val="center"/>
          </w:tcPr>
          <w:p w14:paraId="367EF3C2" w14:textId="77777777" w:rsidR="00DD60F8" w:rsidRPr="00FA07B3" w:rsidRDefault="00713B92">
            <w:pPr>
              <w:rPr>
                <w:lang w:val="de-DE"/>
              </w:rPr>
            </w:pPr>
            <w:r w:rsidRPr="00FA07B3">
              <w:rPr>
                <w:sz w:val="18"/>
                <w:lang w:val="de-DE"/>
              </w:rPr>
              <w:t>Erfahrung in Präsenzworkshops, interaktiven Lernformaten, Führungskräftetrainings und Transferbegleitung</w:t>
            </w:r>
          </w:p>
        </w:tc>
        <w:tc>
          <w:tcPr>
            <w:tcW w:w="1134" w:type="dxa"/>
            <w:vAlign w:val="center"/>
          </w:tcPr>
          <w:p w14:paraId="3F5A1A4A" w14:textId="77777777" w:rsidR="00DD60F8" w:rsidRPr="00FA07B3" w:rsidRDefault="00713B92">
            <w:pPr>
              <w:rPr>
                <w:lang w:val="de-DE"/>
              </w:rPr>
            </w:pPr>
            <w:r w:rsidRPr="00FA07B3">
              <w:rPr>
                <w:sz w:val="18"/>
                <w:lang w:val="de-DE"/>
              </w:rPr>
              <w:t>0–7</w:t>
            </w:r>
          </w:p>
        </w:tc>
      </w:tr>
      <w:tr w:rsidR="00DD60F8" w:rsidRPr="00FA07B3" w14:paraId="2C761222" w14:textId="77777777" w:rsidTr="00B13992">
        <w:trPr>
          <w:jc w:val="center"/>
        </w:trPr>
        <w:tc>
          <w:tcPr>
            <w:tcW w:w="3399" w:type="dxa"/>
            <w:vAlign w:val="center"/>
          </w:tcPr>
          <w:p w14:paraId="2A1A7CFE" w14:textId="77777777" w:rsidR="00DD60F8" w:rsidRPr="00FA07B3" w:rsidRDefault="00713B92">
            <w:pPr>
              <w:rPr>
                <w:lang w:val="de-DE"/>
              </w:rPr>
            </w:pPr>
            <w:r w:rsidRPr="00FA07B3">
              <w:rPr>
                <w:sz w:val="18"/>
                <w:lang w:val="de-DE"/>
              </w:rPr>
              <w:t>Fachliche Qualifikation</w:t>
            </w:r>
          </w:p>
        </w:tc>
        <w:tc>
          <w:tcPr>
            <w:tcW w:w="5102" w:type="dxa"/>
            <w:vAlign w:val="center"/>
          </w:tcPr>
          <w:p w14:paraId="5539E088" w14:textId="77777777" w:rsidR="00DD60F8" w:rsidRPr="00FA07B3" w:rsidRDefault="00713B92">
            <w:pPr>
              <w:rPr>
                <w:lang w:val="de-DE"/>
              </w:rPr>
            </w:pPr>
            <w:r w:rsidRPr="00FA07B3">
              <w:rPr>
                <w:sz w:val="18"/>
                <w:lang w:val="de-DE"/>
              </w:rPr>
              <w:t>Relevanter Hochschulabschluss, Coaching-/Trainerqualifikation, systemische/organisationale Weiterbildung oder gleichwertige Qualifikation</w:t>
            </w:r>
          </w:p>
        </w:tc>
        <w:tc>
          <w:tcPr>
            <w:tcW w:w="1134" w:type="dxa"/>
            <w:vAlign w:val="center"/>
          </w:tcPr>
          <w:p w14:paraId="2867AD74" w14:textId="77777777" w:rsidR="00DD60F8" w:rsidRPr="00FA07B3" w:rsidRDefault="00713B92">
            <w:pPr>
              <w:rPr>
                <w:lang w:val="de-DE"/>
              </w:rPr>
            </w:pPr>
            <w:r w:rsidRPr="00FA07B3">
              <w:rPr>
                <w:sz w:val="18"/>
                <w:lang w:val="de-DE"/>
              </w:rPr>
              <w:t>0–5</w:t>
            </w:r>
          </w:p>
        </w:tc>
      </w:tr>
      <w:tr w:rsidR="00DD60F8" w:rsidRPr="00FA07B3" w14:paraId="182C7499" w14:textId="77777777" w:rsidTr="00B13992">
        <w:trPr>
          <w:jc w:val="center"/>
        </w:trPr>
        <w:tc>
          <w:tcPr>
            <w:tcW w:w="3399" w:type="dxa"/>
            <w:vAlign w:val="center"/>
          </w:tcPr>
          <w:p w14:paraId="48A277C5" w14:textId="77777777" w:rsidR="00DD60F8" w:rsidRPr="00FA07B3" w:rsidRDefault="00713B92">
            <w:pPr>
              <w:rPr>
                <w:lang w:val="de-DE"/>
              </w:rPr>
            </w:pPr>
            <w:r w:rsidRPr="00FA07B3">
              <w:rPr>
                <w:sz w:val="18"/>
                <w:lang w:val="de-DE"/>
              </w:rPr>
              <w:t>Teamzusammensetzung und Rollenklärung</w:t>
            </w:r>
          </w:p>
        </w:tc>
        <w:tc>
          <w:tcPr>
            <w:tcW w:w="5102" w:type="dxa"/>
            <w:vAlign w:val="center"/>
          </w:tcPr>
          <w:p w14:paraId="1BD99D1B" w14:textId="495D5FFE" w:rsidR="00DD60F8" w:rsidRPr="00FA07B3" w:rsidRDefault="00713B92">
            <w:pPr>
              <w:rPr>
                <w:lang w:val="de-DE"/>
              </w:rPr>
            </w:pPr>
            <w:r w:rsidRPr="00FA07B3">
              <w:rPr>
                <w:sz w:val="18"/>
                <w:lang w:val="de-DE"/>
              </w:rPr>
              <w:t xml:space="preserve">Plausible Rollenverteilung, </w:t>
            </w:r>
            <w:r w:rsidR="00C14668">
              <w:rPr>
                <w:sz w:val="18"/>
                <w:lang w:val="de-DE"/>
              </w:rPr>
              <w:t xml:space="preserve"> </w:t>
            </w:r>
            <w:r w:rsidRPr="00FA07B3">
              <w:rPr>
                <w:sz w:val="18"/>
                <w:lang w:val="de-DE"/>
              </w:rPr>
              <w:t>, Mischung aus Beratung, Training, Moderation und Evaluation</w:t>
            </w:r>
          </w:p>
        </w:tc>
        <w:tc>
          <w:tcPr>
            <w:tcW w:w="1134" w:type="dxa"/>
            <w:vAlign w:val="center"/>
          </w:tcPr>
          <w:p w14:paraId="066CD4CD" w14:textId="77777777" w:rsidR="00DD60F8" w:rsidRPr="00FA07B3" w:rsidRDefault="00713B92">
            <w:pPr>
              <w:rPr>
                <w:lang w:val="de-DE"/>
              </w:rPr>
            </w:pPr>
            <w:r w:rsidRPr="00FA07B3">
              <w:rPr>
                <w:sz w:val="18"/>
                <w:lang w:val="de-DE"/>
              </w:rPr>
              <w:t>0–5</w:t>
            </w:r>
          </w:p>
        </w:tc>
      </w:tr>
    </w:tbl>
    <w:p w14:paraId="7C81C6ED" w14:textId="77777777" w:rsidR="00DD60F8" w:rsidRPr="00FA07B3" w:rsidRDefault="00DD60F8">
      <w:pPr>
        <w:rPr>
          <w:lang w:val="de-DE"/>
        </w:rPr>
      </w:pPr>
    </w:p>
    <w:p w14:paraId="6C9FAA8C" w14:textId="78776858" w:rsidR="00C1454F" w:rsidRPr="00FA07B3" w:rsidRDefault="00713B92" w:rsidP="00C1454F">
      <w:pPr>
        <w:pStyle w:val="berschrift2"/>
        <w:rPr>
          <w:lang w:val="de-DE"/>
        </w:rPr>
      </w:pPr>
      <w:r w:rsidRPr="00FA07B3">
        <w:rPr>
          <w:lang w:val="de-DE"/>
        </w:rPr>
        <w:t>3.4 Organisatorische Leistungsfähigkeit und Verfügbarkeit – max. 10 Punkte</w:t>
      </w:r>
    </w:p>
    <w:p w14:paraId="0E484BD3" w14:textId="45E00FA0" w:rsidR="00361C25" w:rsidRPr="00FA07B3" w:rsidRDefault="00361C25" w:rsidP="00361C25">
      <w:pPr>
        <w:rPr>
          <w:lang w:val="de-DE"/>
        </w:rPr>
      </w:pPr>
      <w:r w:rsidRPr="00FA07B3">
        <w:rPr>
          <w:lang w:val="de-DE"/>
        </w:rPr>
        <w:t>Bewertet wird, ob die Angaben des Bewerbers nachvollziehbar erwarten lassen, dass er über ausreichende personelle und organisatorische Ressourcen verfügt, um die im Verfahren beschriebenen Leistungsarten über die vorgesehene Vertragslaufzeit parallel und zuverlässig zu erbringen. Die Bewertung erfolgt insbesondere anhand der Anzahl einschlägig verfügbarer Beraterinnen/Berater bzw. Trainerinnen/Trainer, der Verbindlichkeit ihrer Verfügbarkeit, der Vertretungsregelung, der Erfahrung mit parallelen Projektanforderungen sowie der Plausibilität der dargestellten Ressourcenplanung.</w:t>
      </w:r>
    </w:p>
    <w:tbl>
      <w:tblPr>
        <w:tblStyle w:val="Tabellenraster"/>
        <w:tblW w:w="0" w:type="auto"/>
        <w:jc w:val="center"/>
        <w:tblLook w:val="04A0" w:firstRow="1" w:lastRow="0" w:firstColumn="1" w:lastColumn="0" w:noHBand="0" w:noVBand="1"/>
      </w:tblPr>
      <w:tblGrid>
        <w:gridCol w:w="3396"/>
        <w:gridCol w:w="5093"/>
        <w:gridCol w:w="1133"/>
      </w:tblGrid>
      <w:tr w:rsidR="00DD60F8" w:rsidRPr="00FA07B3" w14:paraId="42B7007F" w14:textId="77777777" w:rsidTr="00B13992">
        <w:trPr>
          <w:jc w:val="center"/>
        </w:trPr>
        <w:tc>
          <w:tcPr>
            <w:tcW w:w="3399" w:type="dxa"/>
            <w:shd w:val="clear" w:color="auto" w:fill="D9EAF7"/>
            <w:vAlign w:val="center"/>
          </w:tcPr>
          <w:p w14:paraId="7C45AFFD" w14:textId="77777777" w:rsidR="00DD60F8" w:rsidRPr="00FA07B3" w:rsidRDefault="00713B92">
            <w:pPr>
              <w:rPr>
                <w:lang w:val="de-DE"/>
              </w:rPr>
            </w:pPr>
            <w:r w:rsidRPr="00FA07B3">
              <w:rPr>
                <w:b/>
                <w:sz w:val="18"/>
                <w:lang w:val="de-DE"/>
              </w:rPr>
              <w:t>Unterkriterium</w:t>
            </w:r>
          </w:p>
        </w:tc>
        <w:tc>
          <w:tcPr>
            <w:tcW w:w="5102" w:type="dxa"/>
            <w:shd w:val="clear" w:color="auto" w:fill="D9EAF7"/>
            <w:vAlign w:val="center"/>
          </w:tcPr>
          <w:p w14:paraId="187D81D6" w14:textId="77777777" w:rsidR="00DD60F8" w:rsidRPr="00FA07B3" w:rsidRDefault="00713B92">
            <w:pPr>
              <w:rPr>
                <w:lang w:val="de-DE"/>
              </w:rPr>
            </w:pPr>
            <w:r w:rsidRPr="00FA07B3">
              <w:rPr>
                <w:b/>
                <w:sz w:val="18"/>
                <w:lang w:val="de-DE"/>
              </w:rPr>
              <w:t>Bewertungsmaßstab</w:t>
            </w:r>
          </w:p>
        </w:tc>
        <w:tc>
          <w:tcPr>
            <w:tcW w:w="1134" w:type="dxa"/>
            <w:shd w:val="clear" w:color="auto" w:fill="D9EAF7"/>
            <w:vAlign w:val="center"/>
          </w:tcPr>
          <w:p w14:paraId="21EAAB36" w14:textId="77777777" w:rsidR="00DD60F8" w:rsidRPr="00FA07B3" w:rsidRDefault="00713B92">
            <w:pPr>
              <w:rPr>
                <w:lang w:val="de-DE"/>
              </w:rPr>
            </w:pPr>
            <w:r w:rsidRPr="00FA07B3">
              <w:rPr>
                <w:b/>
                <w:sz w:val="18"/>
                <w:lang w:val="de-DE"/>
              </w:rPr>
              <w:t>Punkte</w:t>
            </w:r>
          </w:p>
        </w:tc>
      </w:tr>
      <w:tr w:rsidR="00DD60F8" w:rsidRPr="00FA07B3" w14:paraId="7CB4AB1F" w14:textId="77777777" w:rsidTr="00B13992">
        <w:trPr>
          <w:jc w:val="center"/>
        </w:trPr>
        <w:tc>
          <w:tcPr>
            <w:tcW w:w="3399" w:type="dxa"/>
            <w:vAlign w:val="center"/>
          </w:tcPr>
          <w:p w14:paraId="019AE5BA" w14:textId="77777777" w:rsidR="00DD60F8" w:rsidRPr="00FA07B3" w:rsidRDefault="00713B92">
            <w:pPr>
              <w:rPr>
                <w:lang w:val="de-DE"/>
              </w:rPr>
            </w:pPr>
            <w:r w:rsidRPr="00FA07B3">
              <w:rPr>
                <w:sz w:val="18"/>
                <w:lang w:val="de-DE"/>
              </w:rPr>
              <w:t>Kapazität</w:t>
            </w:r>
          </w:p>
        </w:tc>
        <w:tc>
          <w:tcPr>
            <w:tcW w:w="5102" w:type="dxa"/>
            <w:vAlign w:val="center"/>
          </w:tcPr>
          <w:p w14:paraId="2E6BBF07" w14:textId="5AB68DB8" w:rsidR="00DD60F8" w:rsidRPr="00FA07B3" w:rsidRDefault="00361C25">
            <w:pPr>
              <w:rPr>
                <w:lang w:val="de-DE"/>
              </w:rPr>
            </w:pPr>
            <w:r w:rsidRPr="00FA07B3">
              <w:rPr>
                <w:sz w:val="18"/>
                <w:lang w:val="de-DE"/>
              </w:rPr>
              <w:t>Plausible personelle Grundkapazität für parallele Leistungsanforderungen; keine rechnerische Bewertung nach Stunden-/Personentagebedarf.</w:t>
            </w:r>
          </w:p>
        </w:tc>
        <w:tc>
          <w:tcPr>
            <w:tcW w:w="1134" w:type="dxa"/>
            <w:vAlign w:val="center"/>
          </w:tcPr>
          <w:p w14:paraId="768C3AB2" w14:textId="77777777" w:rsidR="00DD60F8" w:rsidRPr="00FA07B3" w:rsidRDefault="00713B92">
            <w:pPr>
              <w:rPr>
                <w:lang w:val="de-DE"/>
              </w:rPr>
            </w:pPr>
            <w:r w:rsidRPr="00FA07B3">
              <w:rPr>
                <w:sz w:val="18"/>
                <w:lang w:val="de-DE"/>
              </w:rPr>
              <w:t>0–3</w:t>
            </w:r>
          </w:p>
        </w:tc>
      </w:tr>
      <w:tr w:rsidR="00DD60F8" w:rsidRPr="00FA07B3" w14:paraId="20CE5834" w14:textId="77777777" w:rsidTr="00B13992">
        <w:trPr>
          <w:jc w:val="center"/>
        </w:trPr>
        <w:tc>
          <w:tcPr>
            <w:tcW w:w="3399" w:type="dxa"/>
            <w:vAlign w:val="center"/>
          </w:tcPr>
          <w:p w14:paraId="3A15AE70" w14:textId="1E385F2E" w:rsidR="00DD60F8" w:rsidRPr="00FA07B3" w:rsidRDefault="00713B92">
            <w:pPr>
              <w:rPr>
                <w:lang w:val="de-DE"/>
              </w:rPr>
            </w:pPr>
            <w:r w:rsidRPr="00FA07B3">
              <w:rPr>
                <w:sz w:val="18"/>
                <w:lang w:val="de-DE"/>
              </w:rPr>
              <w:t>zeitliche Verfügbarkeit</w:t>
            </w:r>
          </w:p>
        </w:tc>
        <w:tc>
          <w:tcPr>
            <w:tcW w:w="5102" w:type="dxa"/>
            <w:vAlign w:val="center"/>
          </w:tcPr>
          <w:p w14:paraId="4EAE73BF" w14:textId="77777777" w:rsidR="00B62E97" w:rsidRPr="00FA07B3" w:rsidRDefault="00B62E97">
            <w:pPr>
              <w:rPr>
                <w:kern w:val="2"/>
                <w:szCs w:val="20"/>
                <w:lang w:val="de-DE" w:eastAsia="de-DE"/>
                <w14:ligatures w14:val="standardContextual"/>
              </w:rPr>
            </w:pPr>
            <w:r w:rsidRPr="00FA07B3">
              <w:rPr>
                <w:sz w:val="18"/>
                <w:szCs w:val="18"/>
                <w:lang w:val="de-DE"/>
              </w:rPr>
              <w:t>Nachvollziehbare und verbindlich dargestellte Fähigkeit, Vor-Ort-Termine am UKS sowie kurzfristige Abstimmungen fristgerecht und zuverlässig zu leisten; bewertet werden nicht Sitz oder Entfernung des Bewerbers, sondern die tatsächliche organisatorische Verfügbarkeit</w:t>
            </w:r>
          </w:p>
          <w:p w14:paraId="6CD1C0FF" w14:textId="183F47B4" w:rsidR="00DD60F8" w:rsidRPr="00FA07B3" w:rsidRDefault="00DD60F8">
            <w:pPr>
              <w:rPr>
                <w:lang w:val="de-DE"/>
              </w:rPr>
            </w:pPr>
          </w:p>
        </w:tc>
        <w:tc>
          <w:tcPr>
            <w:tcW w:w="1134" w:type="dxa"/>
            <w:vAlign w:val="center"/>
          </w:tcPr>
          <w:p w14:paraId="45E5ED53" w14:textId="77777777" w:rsidR="00DD60F8" w:rsidRPr="00FA07B3" w:rsidRDefault="00713B92">
            <w:pPr>
              <w:rPr>
                <w:lang w:val="de-DE"/>
              </w:rPr>
            </w:pPr>
            <w:r w:rsidRPr="00FA07B3">
              <w:rPr>
                <w:sz w:val="18"/>
                <w:lang w:val="de-DE"/>
              </w:rPr>
              <w:t>0–3</w:t>
            </w:r>
          </w:p>
        </w:tc>
      </w:tr>
      <w:tr w:rsidR="00DD60F8" w:rsidRPr="00FA07B3" w14:paraId="66EE2CED" w14:textId="77777777" w:rsidTr="00B13992">
        <w:trPr>
          <w:jc w:val="center"/>
        </w:trPr>
        <w:tc>
          <w:tcPr>
            <w:tcW w:w="3399" w:type="dxa"/>
            <w:vAlign w:val="center"/>
          </w:tcPr>
          <w:p w14:paraId="271A8E92" w14:textId="77777777" w:rsidR="00DD60F8" w:rsidRPr="00FA07B3" w:rsidRDefault="00713B92">
            <w:pPr>
              <w:rPr>
                <w:lang w:val="de-DE"/>
              </w:rPr>
            </w:pPr>
            <w:r w:rsidRPr="00FA07B3">
              <w:rPr>
                <w:sz w:val="18"/>
                <w:lang w:val="de-DE"/>
              </w:rPr>
              <w:t>Vertretungsregelung</w:t>
            </w:r>
          </w:p>
        </w:tc>
        <w:tc>
          <w:tcPr>
            <w:tcW w:w="5102" w:type="dxa"/>
            <w:vAlign w:val="center"/>
          </w:tcPr>
          <w:p w14:paraId="40DC3C0C" w14:textId="77777777" w:rsidR="00DD60F8" w:rsidRPr="00FA07B3" w:rsidRDefault="00713B92">
            <w:pPr>
              <w:rPr>
                <w:lang w:val="de-DE"/>
              </w:rPr>
            </w:pPr>
            <w:r w:rsidRPr="00FA07B3">
              <w:rPr>
                <w:sz w:val="18"/>
                <w:lang w:val="de-DE"/>
              </w:rPr>
              <w:t>Konkrete Regelung bei Ausfall von Projektleitung oder Kernteammitgliedern</w:t>
            </w:r>
          </w:p>
        </w:tc>
        <w:tc>
          <w:tcPr>
            <w:tcW w:w="1134" w:type="dxa"/>
            <w:vAlign w:val="center"/>
          </w:tcPr>
          <w:p w14:paraId="5BF87D5D" w14:textId="77777777" w:rsidR="00DD60F8" w:rsidRPr="00FA07B3" w:rsidRDefault="00713B92">
            <w:pPr>
              <w:rPr>
                <w:lang w:val="de-DE"/>
              </w:rPr>
            </w:pPr>
            <w:r w:rsidRPr="00FA07B3">
              <w:rPr>
                <w:sz w:val="18"/>
                <w:lang w:val="de-DE"/>
              </w:rPr>
              <w:t>0–2</w:t>
            </w:r>
          </w:p>
        </w:tc>
      </w:tr>
      <w:tr w:rsidR="00DD60F8" w:rsidRPr="00FA07B3" w14:paraId="2B6A1348" w14:textId="77777777" w:rsidTr="00B13992">
        <w:trPr>
          <w:jc w:val="center"/>
        </w:trPr>
        <w:tc>
          <w:tcPr>
            <w:tcW w:w="3399" w:type="dxa"/>
            <w:vAlign w:val="center"/>
          </w:tcPr>
          <w:p w14:paraId="5A3E7FA0" w14:textId="77777777" w:rsidR="00DD60F8" w:rsidRPr="00FA07B3" w:rsidRDefault="00713B92">
            <w:pPr>
              <w:rPr>
                <w:lang w:val="de-DE"/>
              </w:rPr>
            </w:pPr>
            <w:r w:rsidRPr="00FA07B3">
              <w:rPr>
                <w:sz w:val="18"/>
                <w:lang w:val="de-DE"/>
              </w:rPr>
              <w:t>Projektmanagementstruktur</w:t>
            </w:r>
          </w:p>
        </w:tc>
        <w:tc>
          <w:tcPr>
            <w:tcW w:w="5102" w:type="dxa"/>
            <w:vAlign w:val="center"/>
          </w:tcPr>
          <w:p w14:paraId="2AB2FCCF" w14:textId="77777777" w:rsidR="00DD60F8" w:rsidRPr="00FA07B3" w:rsidRDefault="00713B92">
            <w:pPr>
              <w:rPr>
                <w:lang w:val="de-DE"/>
              </w:rPr>
            </w:pPr>
            <w:r w:rsidRPr="00FA07B3">
              <w:rPr>
                <w:sz w:val="18"/>
                <w:lang w:val="de-DE"/>
              </w:rPr>
              <w:t>Klare Kommunikations-, Steuerungs- und Qualitätssicherungsstrukturen</w:t>
            </w:r>
          </w:p>
        </w:tc>
        <w:tc>
          <w:tcPr>
            <w:tcW w:w="1134" w:type="dxa"/>
            <w:vAlign w:val="center"/>
          </w:tcPr>
          <w:p w14:paraId="2F996951" w14:textId="77777777" w:rsidR="00DD60F8" w:rsidRPr="00FA07B3" w:rsidRDefault="00713B92">
            <w:pPr>
              <w:rPr>
                <w:lang w:val="de-DE"/>
              </w:rPr>
            </w:pPr>
            <w:r w:rsidRPr="00FA07B3">
              <w:rPr>
                <w:sz w:val="18"/>
                <w:lang w:val="de-DE"/>
              </w:rPr>
              <w:t>0–2</w:t>
            </w:r>
          </w:p>
        </w:tc>
      </w:tr>
    </w:tbl>
    <w:p w14:paraId="1F72763E" w14:textId="77777777" w:rsidR="00DD60F8" w:rsidRPr="00FA07B3" w:rsidRDefault="00DD60F8">
      <w:pPr>
        <w:rPr>
          <w:lang w:val="de-DE"/>
        </w:rPr>
      </w:pPr>
    </w:p>
    <w:p w14:paraId="052EEE23" w14:textId="7E11BC65" w:rsidR="00DD60F8" w:rsidRPr="00FA07B3" w:rsidRDefault="00713B92">
      <w:pPr>
        <w:pStyle w:val="berschrift2"/>
        <w:rPr>
          <w:lang w:val="de-DE"/>
        </w:rPr>
      </w:pPr>
      <w:r w:rsidRPr="00FA07B3">
        <w:rPr>
          <w:lang w:val="de-DE"/>
        </w:rPr>
        <w:t xml:space="preserve">3.5 </w:t>
      </w:r>
      <w:r w:rsidR="00B138AA" w:rsidRPr="00FA07B3">
        <w:rPr>
          <w:lang w:val="de-DE"/>
        </w:rPr>
        <w:t>Methodische und didaktische Kompetenz</w:t>
      </w:r>
      <w:r w:rsidRPr="00FA07B3">
        <w:rPr>
          <w:lang w:val="de-DE"/>
        </w:rPr>
        <w:t xml:space="preserve"> – max. </w:t>
      </w:r>
      <w:r w:rsidR="00C8091F" w:rsidRPr="00FA07B3">
        <w:rPr>
          <w:lang w:val="de-DE"/>
        </w:rPr>
        <w:t>2</w:t>
      </w:r>
      <w:r w:rsidRPr="00FA07B3">
        <w:rPr>
          <w:lang w:val="de-DE"/>
        </w:rPr>
        <w:t>0 Punkte</w:t>
      </w:r>
    </w:p>
    <w:p w14:paraId="25A94693" w14:textId="77777777" w:rsidR="00B62E97" w:rsidRPr="00FA07B3" w:rsidRDefault="00B62E97">
      <w:pPr>
        <w:rPr>
          <w:kern w:val="2"/>
          <w:szCs w:val="20"/>
          <w:lang w:val="de-DE" w:eastAsia="de-DE"/>
          <w14:ligatures w14:val="standardContextual"/>
        </w:rPr>
      </w:pPr>
      <w:r w:rsidRPr="00FA07B3">
        <w:rPr>
          <w:lang w:val="de-DE"/>
        </w:rPr>
        <w:t xml:space="preserve">Bewertet wird, inwieweit der Bewerber über nachgewiesene methodische und </w:t>
      </w:r>
      <w:proofErr w:type="spellStart"/>
      <w:r w:rsidRPr="00FA07B3">
        <w:rPr>
          <w:lang w:val="de-DE"/>
        </w:rPr>
        <w:t>transformationale</w:t>
      </w:r>
      <w:proofErr w:type="spellEnd"/>
      <w:r w:rsidRPr="00FA07B3">
        <w:rPr>
          <w:lang w:val="de-DE"/>
        </w:rPr>
        <w:t xml:space="preserve"> Erfahrung verfügt, um Führungskultur nicht nur konzeptionell zu entwickeln, sondern wirksam in den Führungsalltag zu übertragen. Maßgeblich sind praxisnahe Methoden, interaktive Lernformate, geeignete Ansätze zur Wirksamkeitsmessung sowie Erfahrungen mit der nachhaltigen Verankerung von Führungsprinzipien in komplexen Organisationen. Bewertet werden ausschließlich nachgewiesene bisherige Erfahrungen und vorhandene methodisch-didaktische Kompetenzen; ein konkretes Lösungskonzept für den späteren Auftrag wird nicht bewertet.</w:t>
      </w:r>
    </w:p>
    <w:tbl>
      <w:tblPr>
        <w:tblStyle w:val="Tabellenraster"/>
        <w:tblW w:w="0" w:type="auto"/>
        <w:jc w:val="center"/>
        <w:tblLook w:val="04A0" w:firstRow="1" w:lastRow="0" w:firstColumn="1" w:lastColumn="0" w:noHBand="0" w:noVBand="1"/>
      </w:tblPr>
      <w:tblGrid>
        <w:gridCol w:w="3395"/>
        <w:gridCol w:w="5094"/>
        <w:gridCol w:w="1133"/>
      </w:tblGrid>
      <w:tr w:rsidR="00B138AA" w:rsidRPr="00FA07B3" w14:paraId="063A4563" w14:textId="77777777" w:rsidTr="00B13992">
        <w:trPr>
          <w:jc w:val="center"/>
        </w:trPr>
        <w:tc>
          <w:tcPr>
            <w:tcW w:w="3399" w:type="dxa"/>
            <w:shd w:val="clear" w:color="auto" w:fill="D9EAF7"/>
            <w:vAlign w:val="center"/>
          </w:tcPr>
          <w:p w14:paraId="3EC113F2" w14:textId="77777777" w:rsidR="00B138AA" w:rsidRPr="00FA07B3" w:rsidRDefault="00B138AA">
            <w:pPr>
              <w:rPr>
                <w:lang w:val="de-DE"/>
              </w:rPr>
            </w:pPr>
            <w:r w:rsidRPr="00FA07B3">
              <w:rPr>
                <w:b/>
                <w:sz w:val="18"/>
                <w:lang w:val="de-DE"/>
              </w:rPr>
              <w:t>Unterkriterium</w:t>
            </w:r>
          </w:p>
        </w:tc>
        <w:tc>
          <w:tcPr>
            <w:tcW w:w="5102" w:type="dxa"/>
            <w:shd w:val="clear" w:color="auto" w:fill="D9EAF7"/>
            <w:vAlign w:val="center"/>
          </w:tcPr>
          <w:p w14:paraId="10270D00" w14:textId="77777777" w:rsidR="00B138AA" w:rsidRPr="00FA07B3" w:rsidRDefault="00B138AA">
            <w:pPr>
              <w:rPr>
                <w:lang w:val="de-DE"/>
              </w:rPr>
            </w:pPr>
            <w:r w:rsidRPr="00FA07B3">
              <w:rPr>
                <w:b/>
                <w:sz w:val="18"/>
                <w:lang w:val="de-DE"/>
              </w:rPr>
              <w:t>Bewertungsmaßstab</w:t>
            </w:r>
          </w:p>
        </w:tc>
        <w:tc>
          <w:tcPr>
            <w:tcW w:w="1134" w:type="dxa"/>
            <w:shd w:val="clear" w:color="auto" w:fill="D9EAF7"/>
            <w:vAlign w:val="center"/>
          </w:tcPr>
          <w:p w14:paraId="452A638F" w14:textId="77777777" w:rsidR="00B138AA" w:rsidRPr="00FA07B3" w:rsidRDefault="00B138AA">
            <w:pPr>
              <w:rPr>
                <w:lang w:val="de-DE"/>
              </w:rPr>
            </w:pPr>
            <w:r w:rsidRPr="00FA07B3">
              <w:rPr>
                <w:b/>
                <w:sz w:val="18"/>
                <w:lang w:val="de-DE"/>
              </w:rPr>
              <w:t>Punkte</w:t>
            </w:r>
          </w:p>
        </w:tc>
      </w:tr>
      <w:tr w:rsidR="00B138AA" w:rsidRPr="00FA07B3" w14:paraId="1AAEE016" w14:textId="77777777" w:rsidTr="00B13992">
        <w:trPr>
          <w:jc w:val="center"/>
        </w:trPr>
        <w:tc>
          <w:tcPr>
            <w:tcW w:w="3399" w:type="dxa"/>
            <w:vAlign w:val="center"/>
          </w:tcPr>
          <w:p w14:paraId="048491AE" w14:textId="77777777" w:rsidR="00B138AA" w:rsidRPr="00FA07B3" w:rsidRDefault="00B138AA">
            <w:pPr>
              <w:rPr>
                <w:lang w:val="de-DE"/>
              </w:rPr>
            </w:pPr>
            <w:r w:rsidRPr="00FA07B3">
              <w:rPr>
                <w:sz w:val="18"/>
                <w:lang w:val="de-DE"/>
              </w:rPr>
              <w:t>Transfer in den Führungsalltag</w:t>
            </w:r>
          </w:p>
        </w:tc>
        <w:tc>
          <w:tcPr>
            <w:tcW w:w="5102" w:type="dxa"/>
            <w:vAlign w:val="center"/>
          </w:tcPr>
          <w:p w14:paraId="6CD561DA" w14:textId="77777777" w:rsidR="00B138AA" w:rsidRPr="00FA07B3" w:rsidRDefault="00B138AA">
            <w:pPr>
              <w:rPr>
                <w:lang w:val="de-DE"/>
              </w:rPr>
            </w:pPr>
            <w:r w:rsidRPr="00FA07B3">
              <w:rPr>
                <w:sz w:val="18"/>
                <w:lang w:val="de-DE"/>
              </w:rPr>
              <w:t>Erfahrung mit Verhaltensankern, Praxisfällen, Reflexionsformaten, kollegialem Lernen oder vergleichbaren Transferinstrumenten</w:t>
            </w:r>
          </w:p>
        </w:tc>
        <w:tc>
          <w:tcPr>
            <w:tcW w:w="1134" w:type="dxa"/>
            <w:vAlign w:val="center"/>
          </w:tcPr>
          <w:p w14:paraId="5117D763" w14:textId="6A7BE8C5" w:rsidR="00B138AA" w:rsidRPr="00FA07B3" w:rsidRDefault="00B138AA">
            <w:pPr>
              <w:rPr>
                <w:lang w:val="de-DE"/>
              </w:rPr>
            </w:pPr>
            <w:r w:rsidRPr="00FA07B3">
              <w:rPr>
                <w:sz w:val="18"/>
                <w:lang w:val="de-DE"/>
              </w:rPr>
              <w:t>0–</w:t>
            </w:r>
            <w:r w:rsidR="00AB158C" w:rsidRPr="00FA07B3">
              <w:rPr>
                <w:sz w:val="18"/>
                <w:lang w:val="de-DE"/>
              </w:rPr>
              <w:t>6</w:t>
            </w:r>
          </w:p>
        </w:tc>
      </w:tr>
      <w:tr w:rsidR="00B138AA" w:rsidRPr="00FA07B3" w14:paraId="27CFAFAD" w14:textId="77777777" w:rsidTr="00B13992">
        <w:trPr>
          <w:jc w:val="center"/>
        </w:trPr>
        <w:tc>
          <w:tcPr>
            <w:tcW w:w="3399" w:type="dxa"/>
            <w:vAlign w:val="center"/>
          </w:tcPr>
          <w:p w14:paraId="41D76DC8" w14:textId="77777777" w:rsidR="00B138AA" w:rsidRPr="00FA07B3" w:rsidRDefault="00B138AA">
            <w:pPr>
              <w:rPr>
                <w:lang w:val="de-DE"/>
              </w:rPr>
            </w:pPr>
            <w:r w:rsidRPr="00FA07B3">
              <w:rPr>
                <w:sz w:val="18"/>
                <w:lang w:val="de-DE"/>
              </w:rPr>
              <w:t>Innovative und interaktive Lernformate</w:t>
            </w:r>
          </w:p>
        </w:tc>
        <w:tc>
          <w:tcPr>
            <w:tcW w:w="5102" w:type="dxa"/>
            <w:vAlign w:val="center"/>
          </w:tcPr>
          <w:p w14:paraId="009B5792" w14:textId="77777777" w:rsidR="00B138AA" w:rsidRPr="00FA07B3" w:rsidRDefault="00B138AA">
            <w:pPr>
              <w:rPr>
                <w:lang w:val="de-DE"/>
              </w:rPr>
            </w:pPr>
            <w:r w:rsidRPr="00FA07B3">
              <w:rPr>
                <w:sz w:val="18"/>
                <w:lang w:val="de-DE"/>
              </w:rPr>
              <w:t>Erfahrung mit Simulationen, Entscheidungsspielen, hybriden Lernpfaden, digitalen Impulsen oder adaptiven Lernformaten</w:t>
            </w:r>
          </w:p>
        </w:tc>
        <w:tc>
          <w:tcPr>
            <w:tcW w:w="1134" w:type="dxa"/>
            <w:vAlign w:val="center"/>
          </w:tcPr>
          <w:p w14:paraId="627B1B35" w14:textId="24C86A02" w:rsidR="00B138AA" w:rsidRPr="00FA07B3" w:rsidRDefault="00B138AA">
            <w:pPr>
              <w:rPr>
                <w:lang w:val="de-DE"/>
              </w:rPr>
            </w:pPr>
            <w:r w:rsidRPr="00FA07B3">
              <w:rPr>
                <w:sz w:val="18"/>
                <w:lang w:val="de-DE"/>
              </w:rPr>
              <w:t>0–</w:t>
            </w:r>
            <w:r w:rsidR="00AB158C" w:rsidRPr="00FA07B3">
              <w:rPr>
                <w:sz w:val="18"/>
                <w:lang w:val="de-DE"/>
              </w:rPr>
              <w:t>4</w:t>
            </w:r>
          </w:p>
        </w:tc>
      </w:tr>
      <w:tr w:rsidR="00B138AA" w:rsidRPr="00FA07B3" w14:paraId="245EFD96" w14:textId="77777777" w:rsidTr="00B13992">
        <w:trPr>
          <w:jc w:val="center"/>
        </w:trPr>
        <w:tc>
          <w:tcPr>
            <w:tcW w:w="3399" w:type="dxa"/>
            <w:vAlign w:val="center"/>
          </w:tcPr>
          <w:p w14:paraId="6593429B" w14:textId="77777777" w:rsidR="00B138AA" w:rsidRPr="00FA07B3" w:rsidRDefault="00B138AA">
            <w:pPr>
              <w:rPr>
                <w:lang w:val="de-DE"/>
              </w:rPr>
            </w:pPr>
            <w:r w:rsidRPr="00FA07B3">
              <w:rPr>
                <w:sz w:val="18"/>
                <w:lang w:val="de-DE"/>
              </w:rPr>
              <w:t>Wirksamkeitsmessung / Evaluation</w:t>
            </w:r>
          </w:p>
        </w:tc>
        <w:tc>
          <w:tcPr>
            <w:tcW w:w="5102" w:type="dxa"/>
            <w:vAlign w:val="center"/>
          </w:tcPr>
          <w:p w14:paraId="5D6F2E71" w14:textId="77777777" w:rsidR="00B138AA" w:rsidRPr="00FA07B3" w:rsidRDefault="00B138AA">
            <w:pPr>
              <w:rPr>
                <w:lang w:val="de-DE"/>
              </w:rPr>
            </w:pPr>
            <w:r w:rsidRPr="00FA07B3">
              <w:rPr>
                <w:sz w:val="18"/>
                <w:lang w:val="de-DE"/>
              </w:rPr>
              <w:t>Methoden zur Messung von Akzeptanz, Lerntransfer, Verhaltensänderung und kontinuierlicher Verbesserung</w:t>
            </w:r>
          </w:p>
        </w:tc>
        <w:tc>
          <w:tcPr>
            <w:tcW w:w="1134" w:type="dxa"/>
            <w:vAlign w:val="center"/>
          </w:tcPr>
          <w:p w14:paraId="0D5581BE" w14:textId="3D843169" w:rsidR="00B138AA" w:rsidRPr="00FA07B3" w:rsidRDefault="00B138AA">
            <w:pPr>
              <w:rPr>
                <w:lang w:val="de-DE"/>
              </w:rPr>
            </w:pPr>
            <w:r w:rsidRPr="00FA07B3">
              <w:rPr>
                <w:sz w:val="18"/>
                <w:lang w:val="de-DE"/>
              </w:rPr>
              <w:t>0–</w:t>
            </w:r>
            <w:r w:rsidR="00AB158C" w:rsidRPr="00FA07B3">
              <w:rPr>
                <w:sz w:val="18"/>
                <w:lang w:val="de-DE"/>
              </w:rPr>
              <w:t>5</w:t>
            </w:r>
          </w:p>
        </w:tc>
      </w:tr>
      <w:tr w:rsidR="00B138AA" w:rsidRPr="00FA07B3" w14:paraId="60DD8C44" w14:textId="77777777" w:rsidTr="00B13992">
        <w:trPr>
          <w:jc w:val="center"/>
        </w:trPr>
        <w:tc>
          <w:tcPr>
            <w:tcW w:w="3399" w:type="dxa"/>
            <w:vAlign w:val="center"/>
          </w:tcPr>
          <w:p w14:paraId="6B3339BB" w14:textId="77777777" w:rsidR="00B138AA" w:rsidRPr="00FA07B3" w:rsidRDefault="00B138AA">
            <w:pPr>
              <w:rPr>
                <w:lang w:val="de-DE"/>
              </w:rPr>
            </w:pPr>
            <w:r w:rsidRPr="00FA07B3">
              <w:rPr>
                <w:sz w:val="18"/>
                <w:lang w:val="de-DE"/>
              </w:rPr>
              <w:t>Nachhaltige Verankerung</w:t>
            </w:r>
          </w:p>
        </w:tc>
        <w:tc>
          <w:tcPr>
            <w:tcW w:w="5102" w:type="dxa"/>
            <w:vAlign w:val="center"/>
          </w:tcPr>
          <w:p w14:paraId="273ABDC3" w14:textId="77777777" w:rsidR="00B138AA" w:rsidRPr="00FA07B3" w:rsidRDefault="00B138AA">
            <w:pPr>
              <w:rPr>
                <w:lang w:val="de-DE"/>
              </w:rPr>
            </w:pPr>
            <w:r w:rsidRPr="00FA07B3">
              <w:rPr>
                <w:sz w:val="18"/>
                <w:lang w:val="de-DE"/>
              </w:rPr>
              <w:t xml:space="preserve">Erfahrung mit Implementierungsarchitektur, Multiplikatoren, Führungskräftekommunikation oder </w:t>
            </w:r>
            <w:proofErr w:type="spellStart"/>
            <w:r w:rsidRPr="00FA07B3">
              <w:rPr>
                <w:sz w:val="18"/>
                <w:lang w:val="de-DE"/>
              </w:rPr>
              <w:t>Governance</w:t>
            </w:r>
            <w:proofErr w:type="spellEnd"/>
            <w:r w:rsidRPr="00FA07B3">
              <w:rPr>
                <w:sz w:val="18"/>
                <w:lang w:val="de-DE"/>
              </w:rPr>
              <w:t>-Strukturen</w:t>
            </w:r>
          </w:p>
        </w:tc>
        <w:tc>
          <w:tcPr>
            <w:tcW w:w="1134" w:type="dxa"/>
            <w:vAlign w:val="center"/>
          </w:tcPr>
          <w:p w14:paraId="138E9B03" w14:textId="09AEAEB8" w:rsidR="00B138AA" w:rsidRPr="00FA07B3" w:rsidRDefault="00B138AA">
            <w:pPr>
              <w:rPr>
                <w:lang w:val="de-DE"/>
              </w:rPr>
            </w:pPr>
            <w:r w:rsidRPr="00FA07B3">
              <w:rPr>
                <w:sz w:val="18"/>
                <w:lang w:val="de-DE"/>
              </w:rPr>
              <w:t>0–</w:t>
            </w:r>
            <w:r w:rsidR="00AB158C" w:rsidRPr="00FA07B3">
              <w:rPr>
                <w:sz w:val="18"/>
                <w:lang w:val="de-DE"/>
              </w:rPr>
              <w:t>5</w:t>
            </w:r>
          </w:p>
        </w:tc>
      </w:tr>
    </w:tbl>
    <w:p w14:paraId="447DA3DF" w14:textId="77777777" w:rsidR="00DD60F8" w:rsidRPr="00FA07B3" w:rsidRDefault="00713B92">
      <w:pPr>
        <w:pStyle w:val="berschrift1"/>
        <w:rPr>
          <w:lang w:val="de-DE"/>
        </w:rPr>
      </w:pPr>
      <w:r w:rsidRPr="00FA07B3">
        <w:rPr>
          <w:lang w:val="de-DE"/>
        </w:rPr>
        <w:t>4. Bewertungssystematik</w:t>
      </w:r>
    </w:p>
    <w:p w14:paraId="23046F57" w14:textId="5067ABD9" w:rsidR="00DD60F8" w:rsidRPr="00FA07B3" w:rsidRDefault="00713B92">
      <w:pPr>
        <w:rPr>
          <w:lang w:val="de-DE"/>
        </w:rPr>
      </w:pPr>
      <w:r w:rsidRPr="00FA07B3">
        <w:rPr>
          <w:lang w:val="de-DE"/>
        </w:rPr>
        <w:t xml:space="preserve">Die Bewertung erfolgt durch ein fachkundiges Bewertungsgremium </w:t>
      </w:r>
      <w:r w:rsidR="001D33B3" w:rsidRPr="00FA07B3">
        <w:rPr>
          <w:lang w:val="de-DE"/>
        </w:rPr>
        <w:t xml:space="preserve">(Personalleitung, Personalentwicklungsleitung, Vertreterinnen/Vertreter der Klinik- und Linienorganisation aus Ärzteschaft, Pflege und Verwaltung, Beschaffungsleitung, Compliance-Officer) </w:t>
      </w:r>
      <w:r w:rsidRPr="00FA07B3">
        <w:rPr>
          <w:lang w:val="de-DE"/>
        </w:rPr>
        <w:t>anhand der eingereichten Unterlagen. Für Unterkriterien mit Punktspannen gilt folgende Orientierung:</w:t>
      </w:r>
    </w:p>
    <w:tbl>
      <w:tblPr>
        <w:tblStyle w:val="Tabellenraster"/>
        <w:tblW w:w="0" w:type="auto"/>
        <w:jc w:val="center"/>
        <w:tblLook w:val="04A0" w:firstRow="1" w:lastRow="0" w:firstColumn="1" w:lastColumn="0" w:noHBand="0" w:noVBand="1"/>
      </w:tblPr>
      <w:tblGrid>
        <w:gridCol w:w="2829"/>
        <w:gridCol w:w="6793"/>
      </w:tblGrid>
      <w:tr w:rsidR="00DD60F8" w:rsidRPr="00FA07B3" w14:paraId="2BEBA526" w14:textId="77777777" w:rsidTr="00B13992">
        <w:trPr>
          <w:jc w:val="center"/>
        </w:trPr>
        <w:tc>
          <w:tcPr>
            <w:tcW w:w="2832" w:type="dxa"/>
            <w:shd w:val="clear" w:color="auto" w:fill="D9EAF7"/>
            <w:vAlign w:val="center"/>
          </w:tcPr>
          <w:p w14:paraId="7C302176" w14:textId="77777777" w:rsidR="00DD60F8" w:rsidRPr="00FA07B3" w:rsidRDefault="00713B92">
            <w:pPr>
              <w:rPr>
                <w:lang w:val="de-DE"/>
              </w:rPr>
            </w:pPr>
            <w:r w:rsidRPr="00FA07B3">
              <w:rPr>
                <w:b/>
                <w:sz w:val="18"/>
                <w:lang w:val="de-DE"/>
              </w:rPr>
              <w:t>Erfüllungsgrad</w:t>
            </w:r>
          </w:p>
        </w:tc>
        <w:tc>
          <w:tcPr>
            <w:tcW w:w="6803" w:type="dxa"/>
            <w:shd w:val="clear" w:color="auto" w:fill="D9EAF7"/>
            <w:vAlign w:val="center"/>
          </w:tcPr>
          <w:p w14:paraId="5D80A94C" w14:textId="77777777" w:rsidR="00DD60F8" w:rsidRPr="00FA07B3" w:rsidRDefault="00713B92">
            <w:pPr>
              <w:rPr>
                <w:lang w:val="de-DE"/>
              </w:rPr>
            </w:pPr>
            <w:r w:rsidRPr="00FA07B3">
              <w:rPr>
                <w:b/>
                <w:sz w:val="18"/>
                <w:lang w:val="de-DE"/>
              </w:rPr>
              <w:t>Beschreibung</w:t>
            </w:r>
          </w:p>
        </w:tc>
      </w:tr>
      <w:tr w:rsidR="00DD60F8" w:rsidRPr="00C14668" w14:paraId="08358726" w14:textId="77777777" w:rsidTr="00B13992">
        <w:trPr>
          <w:jc w:val="center"/>
        </w:trPr>
        <w:tc>
          <w:tcPr>
            <w:tcW w:w="2832" w:type="dxa"/>
            <w:vAlign w:val="center"/>
          </w:tcPr>
          <w:p w14:paraId="0A2B62CC" w14:textId="77777777" w:rsidR="00DD60F8" w:rsidRPr="00FA07B3" w:rsidRDefault="00713B92">
            <w:pPr>
              <w:rPr>
                <w:lang w:val="de-DE"/>
              </w:rPr>
            </w:pPr>
            <w:r w:rsidRPr="00FA07B3">
              <w:rPr>
                <w:sz w:val="18"/>
                <w:lang w:val="de-DE"/>
              </w:rPr>
              <w:t>volle Punktzahl</w:t>
            </w:r>
          </w:p>
        </w:tc>
        <w:tc>
          <w:tcPr>
            <w:tcW w:w="6803" w:type="dxa"/>
            <w:vAlign w:val="center"/>
          </w:tcPr>
          <w:p w14:paraId="3D79E43B" w14:textId="2E5096C3" w:rsidR="00DD60F8" w:rsidRPr="00FA07B3" w:rsidRDefault="00713B92">
            <w:pPr>
              <w:rPr>
                <w:lang w:val="de-DE"/>
              </w:rPr>
            </w:pPr>
            <w:r w:rsidRPr="00FA07B3">
              <w:rPr>
                <w:sz w:val="18"/>
                <w:lang w:val="de-DE"/>
              </w:rPr>
              <w:t>Die Angaben sind vollständig, nachvollziehbar, auftragsbezogen und lassen eine sehr hohe Eignung erwarten.</w:t>
            </w:r>
            <w:r w:rsidR="00C14668">
              <w:rPr>
                <w:sz w:val="18"/>
                <w:lang w:val="de-DE"/>
              </w:rPr>
              <w:t xml:space="preserve"> Der Bewerber erfüllt in Bezug auf das Auswahlkriterium die Anforderungen in allerhöchsten Maße.</w:t>
            </w:r>
          </w:p>
        </w:tc>
      </w:tr>
      <w:tr w:rsidR="00DD60F8" w:rsidRPr="00C14668" w14:paraId="427D5B09" w14:textId="77777777" w:rsidTr="00B13992">
        <w:trPr>
          <w:jc w:val="center"/>
        </w:trPr>
        <w:tc>
          <w:tcPr>
            <w:tcW w:w="2832" w:type="dxa"/>
            <w:vAlign w:val="center"/>
          </w:tcPr>
          <w:p w14:paraId="088E7CDF" w14:textId="77777777" w:rsidR="00DD60F8" w:rsidRPr="00FA07B3" w:rsidRDefault="00713B92">
            <w:pPr>
              <w:rPr>
                <w:lang w:val="de-DE"/>
              </w:rPr>
            </w:pPr>
            <w:r w:rsidRPr="00FA07B3">
              <w:rPr>
                <w:sz w:val="18"/>
                <w:lang w:val="de-DE"/>
              </w:rPr>
              <w:t>mittlere Punktzahl</w:t>
            </w:r>
          </w:p>
        </w:tc>
        <w:tc>
          <w:tcPr>
            <w:tcW w:w="6803" w:type="dxa"/>
            <w:vAlign w:val="center"/>
          </w:tcPr>
          <w:p w14:paraId="5D59361A" w14:textId="0AC7C656" w:rsidR="00DD60F8" w:rsidRPr="00C14668" w:rsidRDefault="00713B92">
            <w:pPr>
              <w:rPr>
                <w:lang w:val="de-DE"/>
              </w:rPr>
            </w:pPr>
            <w:r w:rsidRPr="00FA07B3">
              <w:rPr>
                <w:sz w:val="18"/>
                <w:lang w:val="de-DE"/>
              </w:rPr>
              <w:t>Die Angaben sind im Wesentlichen nachvollziehbar, weisen aber erkennbare Lücken, geringere Vergleichbarkeit oder weniger belastbare Nachweise auf.</w:t>
            </w:r>
            <w:r w:rsidR="00C14668" w:rsidRPr="00C14668">
              <w:rPr>
                <w:rFonts w:ascii="Segoe UI" w:hAnsi="Segoe UI" w:cs="Segoe UI"/>
                <w:sz w:val="18"/>
                <w:szCs w:val="18"/>
                <w:lang w:val="de-DE"/>
              </w:rPr>
              <w:t xml:space="preserve"> </w:t>
            </w:r>
            <w:r w:rsidR="00C14668">
              <w:rPr>
                <w:rFonts w:ascii="Segoe UI" w:hAnsi="Segoe UI" w:cs="Segoe UI"/>
                <w:sz w:val="18"/>
                <w:szCs w:val="18"/>
                <w:lang w:val="de-DE"/>
              </w:rPr>
              <w:t xml:space="preserve">Der </w:t>
            </w:r>
            <w:r w:rsidR="00C14668" w:rsidRPr="00C14668">
              <w:rPr>
                <w:sz w:val="18"/>
                <w:lang w:val="de-DE"/>
              </w:rPr>
              <w:t>Bewerber erfüllt in Bezug auf das Auswahlkriterium die Anforderungen in hinreichendem Maße</w:t>
            </w:r>
          </w:p>
        </w:tc>
      </w:tr>
      <w:tr w:rsidR="00DD60F8" w:rsidRPr="00C14668" w14:paraId="7FBAAFF0" w14:textId="77777777" w:rsidTr="00B13992">
        <w:trPr>
          <w:jc w:val="center"/>
        </w:trPr>
        <w:tc>
          <w:tcPr>
            <w:tcW w:w="2832" w:type="dxa"/>
            <w:vAlign w:val="center"/>
          </w:tcPr>
          <w:p w14:paraId="5E1A4F12" w14:textId="77777777" w:rsidR="00DD60F8" w:rsidRPr="00FA07B3" w:rsidRDefault="00713B92">
            <w:pPr>
              <w:rPr>
                <w:lang w:val="de-DE"/>
              </w:rPr>
            </w:pPr>
            <w:r w:rsidRPr="00FA07B3">
              <w:rPr>
                <w:sz w:val="18"/>
                <w:lang w:val="de-DE"/>
              </w:rPr>
              <w:t>0 Punkte</w:t>
            </w:r>
          </w:p>
        </w:tc>
        <w:tc>
          <w:tcPr>
            <w:tcW w:w="6803" w:type="dxa"/>
            <w:vAlign w:val="center"/>
          </w:tcPr>
          <w:p w14:paraId="32584779" w14:textId="32226772" w:rsidR="00DD60F8" w:rsidRPr="00C14668" w:rsidRDefault="00713B92">
            <w:pPr>
              <w:rPr>
                <w:lang w:val="de-DE"/>
              </w:rPr>
            </w:pPr>
            <w:r w:rsidRPr="00FA07B3">
              <w:rPr>
                <w:sz w:val="18"/>
                <w:lang w:val="de-DE"/>
              </w:rPr>
              <w:t>Die Angaben fehlen, sind nicht nachvollziehbar oder lassen keinen relevanten Bezug zum Unterkriterium erkennen.</w:t>
            </w:r>
            <w:r w:rsidR="00C14668">
              <w:rPr>
                <w:sz w:val="18"/>
                <w:lang w:val="de-DE"/>
              </w:rPr>
              <w:t xml:space="preserve"> Der </w:t>
            </w:r>
            <w:r w:rsidR="00C14668" w:rsidRPr="00C14668">
              <w:rPr>
                <w:sz w:val="18"/>
                <w:lang w:val="de-DE"/>
              </w:rPr>
              <w:t>Bewerber erfüllt in Bezug auf das Auswahlkriterium die Anforderungen nicht.</w:t>
            </w:r>
          </w:p>
        </w:tc>
      </w:tr>
    </w:tbl>
    <w:p w14:paraId="37FC993A" w14:textId="77777777" w:rsidR="00DD60F8" w:rsidRPr="00FA07B3" w:rsidRDefault="00DD60F8">
      <w:pPr>
        <w:rPr>
          <w:lang w:val="de-DE"/>
        </w:rPr>
      </w:pPr>
    </w:p>
    <w:p w14:paraId="708F1677" w14:textId="77777777" w:rsidR="00DD60F8" w:rsidRPr="00FA07B3" w:rsidRDefault="00713B92">
      <w:pPr>
        <w:rPr>
          <w:lang w:val="de-DE"/>
        </w:rPr>
      </w:pPr>
      <w:r w:rsidRPr="00FA07B3">
        <w:rPr>
          <w:lang w:val="de-DE"/>
        </w:rPr>
        <w:t>Eine Nachforderung fehlender oder unvollständiger Unterlagen bleibt im Rahmen der vergaberechtlichen Vorgaben vorbehalten. Angaben, die nicht nachgefordert werden dürfen oder trotz zulässiger Nachforderung nicht fristgerecht vorgelegt werden, können zum Ausschluss führen.</w:t>
      </w:r>
    </w:p>
    <w:p w14:paraId="3C5DCF9D" w14:textId="77777777" w:rsidR="00DD60F8" w:rsidRPr="00FA07B3" w:rsidRDefault="00713B92">
      <w:pPr>
        <w:pStyle w:val="berschrift1"/>
        <w:rPr>
          <w:lang w:val="de-DE"/>
        </w:rPr>
      </w:pPr>
      <w:r w:rsidRPr="00FA07B3">
        <w:rPr>
          <w:lang w:val="de-DE"/>
        </w:rPr>
        <w:t>5. Punktgleichheit auf dem letzten Rang und Losverfahren</w:t>
      </w:r>
    </w:p>
    <w:p w14:paraId="78FB4C9D" w14:textId="26DCE6B1" w:rsidR="00B62E97" w:rsidRPr="00FA07B3" w:rsidRDefault="00B62E97">
      <w:pPr>
        <w:rPr>
          <w:kern w:val="2"/>
          <w:szCs w:val="20"/>
          <w:lang w:val="de-DE" w:eastAsia="de-DE"/>
          <w14:ligatures w14:val="standardContextual"/>
        </w:rPr>
      </w:pPr>
      <w:r w:rsidRPr="00FA07B3">
        <w:rPr>
          <w:lang w:val="de-DE"/>
        </w:rPr>
        <w:t xml:space="preserve">Erreichen mehrere geeignete Bewerber auf dem letzten für die Aufforderung zur Angebotsabgabe maßgeblichen Rang die gleiche Punktzahl, wird zunächst die höhere Punktzahl im </w:t>
      </w:r>
      <w:r w:rsidR="00801EAA" w:rsidRPr="00FA07B3">
        <w:rPr>
          <w:lang w:val="de-DE"/>
        </w:rPr>
        <w:t>Kriterium</w:t>
      </w:r>
      <w:r w:rsidRPr="00FA07B3">
        <w:rPr>
          <w:lang w:val="de-DE"/>
        </w:rPr>
        <w:t xml:space="preserve"> „</w:t>
      </w:r>
      <w:r w:rsidR="00801EAA" w:rsidRPr="00FA07B3">
        <w:rPr>
          <w:lang w:val="de-DE"/>
        </w:rPr>
        <w:t>Spezialisierung, einschlägige Tätigkeit und Referenzleistungen</w:t>
      </w:r>
      <w:r w:rsidRPr="00FA07B3">
        <w:rPr>
          <w:lang w:val="de-DE"/>
        </w:rPr>
        <w:t>“ herangezogen. Besteht weiterhin Punktgleichheit, entscheidet die höhere Punktzahl im Kriterium „Qualifikation und Erfahrung des vorgesehenen Kernteams“. Besteht auch danach Punktgleichheit, entscheidet das Los.</w:t>
      </w:r>
    </w:p>
    <w:p w14:paraId="73626999" w14:textId="1C9ADC79" w:rsidR="00DD60F8" w:rsidRPr="00FA07B3" w:rsidRDefault="00713B92">
      <w:pPr>
        <w:rPr>
          <w:lang w:val="de-DE"/>
        </w:rPr>
      </w:pPr>
      <w:r w:rsidRPr="00FA07B3">
        <w:rPr>
          <w:lang w:val="de-DE"/>
        </w:rPr>
        <w:t xml:space="preserve">Das Losverfahren wird durch mindestens zwei </w:t>
      </w:r>
      <w:r w:rsidR="00FA07B3">
        <w:rPr>
          <w:lang w:val="de-DE"/>
        </w:rPr>
        <w:t>Vertreterinnen/</w:t>
      </w:r>
      <w:r w:rsidRPr="00FA07B3">
        <w:rPr>
          <w:lang w:val="de-DE"/>
        </w:rPr>
        <w:t>Vertreter des Auftraggebers unter Leitung des Compliance-</w:t>
      </w:r>
      <w:proofErr w:type="spellStart"/>
      <w:r w:rsidRPr="00FA07B3">
        <w:rPr>
          <w:lang w:val="de-DE"/>
        </w:rPr>
        <w:t>Officers</w:t>
      </w:r>
      <w:proofErr w:type="spellEnd"/>
      <w:r w:rsidRPr="00FA07B3">
        <w:rPr>
          <w:lang w:val="de-DE"/>
        </w:rPr>
        <w:t xml:space="preserve"> des UKS durchgeführt und protokolliert. Die betroffenen Bewerber werden vor Durchführung des Losverfahrens über dessen Notwendigkeit informiert. Für jeden punktgleichen Bewerber wird ein Los mit identischer äußerer Gestaltung erstellt. Die Lose werden in einem verschlossenen Behältnis vermischt. Die Ziehung erfolgt durch den Compliance-Officer des UKS. Das Ergebnis des Losverfahrens und die Dokumentation werden Bestandteil der Vergabeakte.</w:t>
      </w:r>
    </w:p>
    <w:p w14:paraId="217A1A94" w14:textId="77777777" w:rsidR="00DD60F8" w:rsidRPr="00FA07B3" w:rsidRDefault="00713B92">
      <w:pPr>
        <w:pStyle w:val="berschrift1"/>
        <w:rPr>
          <w:lang w:val="de-DE"/>
        </w:rPr>
      </w:pPr>
      <w:r w:rsidRPr="00FA07B3">
        <w:rPr>
          <w:lang w:val="de-DE"/>
        </w:rPr>
        <w:t>6. Abschlusserklärung</w:t>
      </w:r>
    </w:p>
    <w:p w14:paraId="645A6D51" w14:textId="77777777" w:rsidR="00DD60F8" w:rsidRPr="00FA07B3" w:rsidRDefault="00713B92">
      <w:pPr>
        <w:rPr>
          <w:lang w:val="de-DE"/>
        </w:rPr>
      </w:pPr>
      <w:r w:rsidRPr="00FA07B3">
        <w:rPr>
          <w:lang w:val="de-DE"/>
        </w:rPr>
        <w:t>Mir/uns ist bekannt, dass unvollständige, widersprüchliche oder unzutreffende Angaben zum Ausschluss vom Vergabeverfahren führen können. Ich/wir verpflichte(n) mich/uns, zum Beleg der vorstehenden Erklärungen entsprechende Nachweise vorzulegen, sofern diese vom Auftraggeber angefordert werden.</w:t>
      </w:r>
    </w:p>
    <w:p w14:paraId="7C209630" w14:textId="77777777" w:rsidR="00DD60F8" w:rsidRPr="00FA07B3" w:rsidRDefault="00713B92">
      <w:pPr>
        <w:rPr>
          <w:lang w:val="de-DE"/>
        </w:rPr>
      </w:pPr>
      <w:r w:rsidRPr="00FA07B3">
        <w:rPr>
          <w:lang w:val="de-DE"/>
        </w:rPr>
        <w:br/>
        <w:t xml:space="preserve">Ort, Datum: </w:t>
      </w:r>
      <w:permStart w:id="1406876961" w:edGrp="everyone"/>
      <w:permEnd w:id="1406876961"/>
      <w:r w:rsidRPr="00FA07B3">
        <w:rPr>
          <w:lang w:val="de-DE"/>
        </w:rPr>
        <w:t>_______________________________________________</w:t>
      </w:r>
      <w:r w:rsidRPr="00FA07B3">
        <w:rPr>
          <w:lang w:val="de-DE"/>
        </w:rPr>
        <w:br/>
      </w:r>
      <w:r w:rsidRPr="00FA07B3">
        <w:rPr>
          <w:lang w:val="de-DE"/>
        </w:rPr>
        <w:br/>
        <w:t xml:space="preserve">Vor- und Nachname des Erklärenden in lesbarer Form gemäß § 126b BGB: </w:t>
      </w:r>
      <w:bookmarkStart w:id="0" w:name="_GoBack"/>
      <w:bookmarkEnd w:id="0"/>
      <w:permStart w:id="2005543200" w:edGrp="everyone"/>
      <w:permEnd w:id="2005543200"/>
      <w:r w:rsidRPr="00FA07B3">
        <w:rPr>
          <w:lang w:val="de-DE"/>
        </w:rPr>
        <w:t>_______________________________________________</w:t>
      </w:r>
    </w:p>
    <w:sectPr w:rsidR="00DD60F8" w:rsidRPr="00FA07B3" w:rsidSect="00034616">
      <w:footerReference w:type="default" r:id="rId9"/>
      <w:pgSz w:w="12240" w:h="15840"/>
      <w:pgMar w:top="1134" w:right="1304" w:bottom="113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0B314" w14:textId="77777777" w:rsidR="00C24D54" w:rsidRDefault="00C24D54" w:rsidP="00903C10">
      <w:pPr>
        <w:spacing w:after="0" w:line="240" w:lineRule="auto"/>
      </w:pPr>
      <w:r>
        <w:separator/>
      </w:r>
    </w:p>
  </w:endnote>
  <w:endnote w:type="continuationSeparator" w:id="0">
    <w:p w14:paraId="5ED16A23" w14:textId="77777777" w:rsidR="00C24D54" w:rsidRDefault="00C24D54" w:rsidP="00903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7810C" w14:textId="77777777" w:rsidR="00903C10" w:rsidRDefault="00903C10" w:rsidP="00903C10">
    <w:pPr>
      <w:pStyle w:val="Fuzeile"/>
      <w:jc w:val="center"/>
      <w:rPr>
        <w:rFonts w:cs="Arial"/>
        <w:sz w:val="18"/>
      </w:rPr>
    </w:pPr>
  </w:p>
  <w:p w14:paraId="1094AA88" w14:textId="65201926" w:rsidR="00903C10" w:rsidRDefault="00903C10" w:rsidP="00903C10">
    <w:pPr>
      <w:pStyle w:val="Fuzeile"/>
      <w:jc w:val="center"/>
      <w:rPr>
        <w:rFonts w:cs="Arial"/>
        <w:sz w:val="18"/>
      </w:rPr>
    </w:pPr>
    <w:proofErr w:type="spellStart"/>
    <w:r>
      <w:rPr>
        <w:rFonts w:cs="Arial"/>
        <w:sz w:val="18"/>
      </w:rPr>
      <w:t>Seite</w:t>
    </w:r>
    <w:proofErr w:type="spellEnd"/>
    <w:r>
      <w:rPr>
        <w:rFonts w:cs="Arial"/>
        <w:sz w:val="18"/>
      </w:rPr>
      <w:t xml:space="preserv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3B4065">
      <w:rPr>
        <w:rStyle w:val="Seitenzahl"/>
        <w:rFonts w:cs="Arial"/>
        <w:noProof/>
        <w:sz w:val="18"/>
      </w:rPr>
      <w:t>11</w:t>
    </w:r>
    <w:r>
      <w:rPr>
        <w:rStyle w:val="Seitenzahl"/>
        <w:rFonts w:cs="Arial"/>
        <w:sz w:val="18"/>
      </w:rPr>
      <w:fldChar w:fldCharType="end"/>
    </w:r>
    <w:r>
      <w:rPr>
        <w:rStyle w:val="Seitenzahl"/>
        <w:rFonts w:cs="Arial"/>
        <w:sz w:val="18"/>
      </w:rPr>
      <w:t xml:space="preserve"> von </w:t>
    </w:r>
    <w:r>
      <w:rPr>
        <w:rStyle w:val="Seitenzahl"/>
        <w:rFonts w:cs="Arial"/>
        <w:sz w:val="18"/>
      </w:rPr>
      <w:fldChar w:fldCharType="begin"/>
    </w:r>
    <w:r>
      <w:rPr>
        <w:rStyle w:val="Seitenzahl"/>
        <w:rFonts w:cs="Arial"/>
        <w:sz w:val="18"/>
      </w:rPr>
      <w:instrText xml:space="preserve"> NUMPAGES   \* MERGEFORMAT </w:instrText>
    </w:r>
    <w:r>
      <w:rPr>
        <w:rStyle w:val="Seitenzahl"/>
        <w:rFonts w:cs="Arial"/>
        <w:sz w:val="18"/>
      </w:rPr>
      <w:fldChar w:fldCharType="separate"/>
    </w:r>
    <w:r w:rsidR="003B4065">
      <w:rPr>
        <w:rStyle w:val="Seitenzahl"/>
        <w:rFonts w:cs="Arial"/>
        <w:noProof/>
        <w:sz w:val="18"/>
      </w:rPr>
      <w:t>11</w:t>
    </w:r>
    <w:r>
      <w:rPr>
        <w:rStyle w:val="Seitenzahl"/>
        <w:rFonts w:cs="Arial"/>
        <w:sz w:val="18"/>
      </w:rPr>
      <w:fldChar w:fldCharType="end"/>
    </w:r>
  </w:p>
  <w:p w14:paraId="6AB611CC" w14:textId="77777777" w:rsidR="00903C10" w:rsidRDefault="00903C1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BACDB" w14:textId="77777777" w:rsidR="00C24D54" w:rsidRDefault="00C24D54" w:rsidP="00903C10">
      <w:pPr>
        <w:spacing w:after="0" w:line="240" w:lineRule="auto"/>
      </w:pPr>
      <w:r>
        <w:separator/>
      </w:r>
    </w:p>
  </w:footnote>
  <w:footnote w:type="continuationSeparator" w:id="0">
    <w:p w14:paraId="62A70586" w14:textId="77777777" w:rsidR="00C24D54" w:rsidRDefault="00C24D54" w:rsidP="00903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jtTPi46voQZeqDNT6CFYapgc8QOkSxDBqNZG4Rr9GFblr/DX+++zbrMnFEE84iay/rChmNM8mGKiysMBXr9+fw==" w:salt="kWTEgMmgbXYHRFwheabWAw=="/>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3D1B"/>
    <w:rsid w:val="000148A3"/>
    <w:rsid w:val="0003439F"/>
    <w:rsid w:val="00034616"/>
    <w:rsid w:val="00042DFB"/>
    <w:rsid w:val="00050546"/>
    <w:rsid w:val="00050DAA"/>
    <w:rsid w:val="0006063C"/>
    <w:rsid w:val="00067EF3"/>
    <w:rsid w:val="00082043"/>
    <w:rsid w:val="00092396"/>
    <w:rsid w:val="0009619E"/>
    <w:rsid w:val="000B065E"/>
    <w:rsid w:val="000D1424"/>
    <w:rsid w:val="00105259"/>
    <w:rsid w:val="00131777"/>
    <w:rsid w:val="0015074B"/>
    <w:rsid w:val="001B5A3F"/>
    <w:rsid w:val="001D105B"/>
    <w:rsid w:val="001D33B3"/>
    <w:rsid w:val="001D3EB4"/>
    <w:rsid w:val="001D65C5"/>
    <w:rsid w:val="001D737D"/>
    <w:rsid w:val="001F11F7"/>
    <w:rsid w:val="001F3909"/>
    <w:rsid w:val="002049A7"/>
    <w:rsid w:val="00242BD3"/>
    <w:rsid w:val="00275587"/>
    <w:rsid w:val="00291D82"/>
    <w:rsid w:val="0029639D"/>
    <w:rsid w:val="002A326E"/>
    <w:rsid w:val="002C54B3"/>
    <w:rsid w:val="002E08EE"/>
    <w:rsid w:val="002E5CCF"/>
    <w:rsid w:val="002F1850"/>
    <w:rsid w:val="002F7505"/>
    <w:rsid w:val="00320A2F"/>
    <w:rsid w:val="00326F90"/>
    <w:rsid w:val="0033754D"/>
    <w:rsid w:val="00337F29"/>
    <w:rsid w:val="00346455"/>
    <w:rsid w:val="00355826"/>
    <w:rsid w:val="0036194B"/>
    <w:rsid w:val="00361C25"/>
    <w:rsid w:val="00384499"/>
    <w:rsid w:val="00386E62"/>
    <w:rsid w:val="003922A7"/>
    <w:rsid w:val="003B4065"/>
    <w:rsid w:val="003B6E33"/>
    <w:rsid w:val="004420E9"/>
    <w:rsid w:val="004574F0"/>
    <w:rsid w:val="0046695C"/>
    <w:rsid w:val="004873E7"/>
    <w:rsid w:val="004932BB"/>
    <w:rsid w:val="00496AA9"/>
    <w:rsid w:val="004C35BB"/>
    <w:rsid w:val="004C659C"/>
    <w:rsid w:val="00507849"/>
    <w:rsid w:val="00536A4C"/>
    <w:rsid w:val="00563D16"/>
    <w:rsid w:val="0058286A"/>
    <w:rsid w:val="00596E14"/>
    <w:rsid w:val="005A0E5F"/>
    <w:rsid w:val="005E4761"/>
    <w:rsid w:val="00620E77"/>
    <w:rsid w:val="00632FCC"/>
    <w:rsid w:val="00656DA6"/>
    <w:rsid w:val="00683CE3"/>
    <w:rsid w:val="00696A77"/>
    <w:rsid w:val="006C4286"/>
    <w:rsid w:val="007005FC"/>
    <w:rsid w:val="00703EC3"/>
    <w:rsid w:val="00712F21"/>
    <w:rsid w:val="00713A1A"/>
    <w:rsid w:val="00713B92"/>
    <w:rsid w:val="00714AF2"/>
    <w:rsid w:val="007168E8"/>
    <w:rsid w:val="00755856"/>
    <w:rsid w:val="00760504"/>
    <w:rsid w:val="00796A5A"/>
    <w:rsid w:val="007D1B52"/>
    <w:rsid w:val="007D7E4E"/>
    <w:rsid w:val="007E1275"/>
    <w:rsid w:val="0080144C"/>
    <w:rsid w:val="00801EAA"/>
    <w:rsid w:val="00816663"/>
    <w:rsid w:val="008258B7"/>
    <w:rsid w:val="00843985"/>
    <w:rsid w:val="00871E4C"/>
    <w:rsid w:val="0088716E"/>
    <w:rsid w:val="008C0DAC"/>
    <w:rsid w:val="00903C10"/>
    <w:rsid w:val="00905C38"/>
    <w:rsid w:val="00930118"/>
    <w:rsid w:val="00934393"/>
    <w:rsid w:val="00945529"/>
    <w:rsid w:val="00957E3F"/>
    <w:rsid w:val="00975CAF"/>
    <w:rsid w:val="00985148"/>
    <w:rsid w:val="009A0276"/>
    <w:rsid w:val="009A3C9B"/>
    <w:rsid w:val="009C6B30"/>
    <w:rsid w:val="009C72A0"/>
    <w:rsid w:val="009E4A55"/>
    <w:rsid w:val="009F3DCA"/>
    <w:rsid w:val="00A93D4C"/>
    <w:rsid w:val="00AA1D8D"/>
    <w:rsid w:val="00AB158C"/>
    <w:rsid w:val="00B0010C"/>
    <w:rsid w:val="00B138AA"/>
    <w:rsid w:val="00B13992"/>
    <w:rsid w:val="00B466C0"/>
    <w:rsid w:val="00B47730"/>
    <w:rsid w:val="00B62E97"/>
    <w:rsid w:val="00B777DD"/>
    <w:rsid w:val="00B818CA"/>
    <w:rsid w:val="00B8544F"/>
    <w:rsid w:val="00BA31C0"/>
    <w:rsid w:val="00BC4939"/>
    <w:rsid w:val="00BE215B"/>
    <w:rsid w:val="00BE3BDF"/>
    <w:rsid w:val="00C02763"/>
    <w:rsid w:val="00C1454F"/>
    <w:rsid w:val="00C14668"/>
    <w:rsid w:val="00C15495"/>
    <w:rsid w:val="00C24D54"/>
    <w:rsid w:val="00C8091F"/>
    <w:rsid w:val="00CA0C30"/>
    <w:rsid w:val="00CA189B"/>
    <w:rsid w:val="00CB0664"/>
    <w:rsid w:val="00D10CFD"/>
    <w:rsid w:val="00D27F03"/>
    <w:rsid w:val="00D4656D"/>
    <w:rsid w:val="00D54D1F"/>
    <w:rsid w:val="00D76674"/>
    <w:rsid w:val="00DC0EAC"/>
    <w:rsid w:val="00DD60F8"/>
    <w:rsid w:val="00DE4A41"/>
    <w:rsid w:val="00E04AD0"/>
    <w:rsid w:val="00E141DC"/>
    <w:rsid w:val="00E332B8"/>
    <w:rsid w:val="00E903E3"/>
    <w:rsid w:val="00E9052A"/>
    <w:rsid w:val="00E9641E"/>
    <w:rsid w:val="00F12FDE"/>
    <w:rsid w:val="00F3094F"/>
    <w:rsid w:val="00F51CCC"/>
    <w:rsid w:val="00F743F9"/>
    <w:rsid w:val="00F829BC"/>
    <w:rsid w:val="00F84CDA"/>
    <w:rsid w:val="00FA07B3"/>
    <w:rsid w:val="00FA52FD"/>
    <w:rsid w:val="00FC693F"/>
    <w:rsid w:val="00FF072B"/>
    <w:rsid w:val="00FF0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431064AF-C594-4185-A3F6-07A4E6C33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693F"/>
    <w:rPr>
      <w:rFonts w:ascii="Arial" w:eastAsia="Arial" w:hAnsi="Arial"/>
      <w:sz w:val="20"/>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2"/>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Seitenzahl">
    <w:name w:val="page number"/>
    <w:basedOn w:val="Absatz-Standardschriftart"/>
    <w:rsid w:val="00903C10"/>
  </w:style>
  <w:style w:type="paragraph" w:styleId="Sprechblasentext">
    <w:name w:val="Balloon Text"/>
    <w:basedOn w:val="Standard"/>
    <w:link w:val="SprechblasentextZchn"/>
    <w:uiPriority w:val="99"/>
    <w:semiHidden/>
    <w:unhideWhenUsed/>
    <w:rsid w:val="00F829B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29BC"/>
    <w:rPr>
      <w:rFonts w:ascii="Segoe UI" w:eastAsia="Arial" w:hAnsi="Segoe UI" w:cs="Segoe UI"/>
      <w:sz w:val="18"/>
      <w:szCs w:val="18"/>
    </w:rPr>
  </w:style>
  <w:style w:type="character" w:styleId="Kommentarzeichen">
    <w:name w:val="annotation reference"/>
    <w:basedOn w:val="Absatz-Standardschriftart"/>
    <w:uiPriority w:val="99"/>
    <w:semiHidden/>
    <w:unhideWhenUsed/>
    <w:rsid w:val="00F829BC"/>
    <w:rPr>
      <w:sz w:val="16"/>
      <w:szCs w:val="16"/>
    </w:rPr>
  </w:style>
  <w:style w:type="paragraph" w:styleId="Kommentartext">
    <w:name w:val="annotation text"/>
    <w:basedOn w:val="Standard"/>
    <w:link w:val="KommentartextZchn"/>
    <w:uiPriority w:val="99"/>
    <w:unhideWhenUsed/>
    <w:rsid w:val="00F829BC"/>
    <w:pPr>
      <w:spacing w:line="240" w:lineRule="auto"/>
    </w:pPr>
    <w:rPr>
      <w:szCs w:val="20"/>
    </w:rPr>
  </w:style>
  <w:style w:type="character" w:customStyle="1" w:styleId="KommentartextZchn">
    <w:name w:val="Kommentartext Zchn"/>
    <w:basedOn w:val="Absatz-Standardschriftart"/>
    <w:link w:val="Kommentartext"/>
    <w:uiPriority w:val="99"/>
    <w:rsid w:val="00F829BC"/>
    <w:rPr>
      <w:rFonts w:ascii="Arial" w:eastAsia="Arial" w:hAnsi="Arial"/>
      <w:sz w:val="20"/>
      <w:szCs w:val="20"/>
    </w:rPr>
  </w:style>
  <w:style w:type="paragraph" w:styleId="Kommentarthema">
    <w:name w:val="annotation subject"/>
    <w:basedOn w:val="Kommentartext"/>
    <w:next w:val="Kommentartext"/>
    <w:link w:val="KommentarthemaZchn"/>
    <w:uiPriority w:val="99"/>
    <w:semiHidden/>
    <w:unhideWhenUsed/>
    <w:rsid w:val="00F829BC"/>
    <w:rPr>
      <w:b/>
      <w:bCs/>
    </w:rPr>
  </w:style>
  <w:style w:type="character" w:customStyle="1" w:styleId="KommentarthemaZchn">
    <w:name w:val="Kommentarthema Zchn"/>
    <w:basedOn w:val="KommentartextZchn"/>
    <w:link w:val="Kommentarthema"/>
    <w:uiPriority w:val="99"/>
    <w:semiHidden/>
    <w:rsid w:val="00F829BC"/>
    <w:rPr>
      <w:rFonts w:ascii="Arial" w:eastAsia="Arial" w:hAnsi="Arial"/>
      <w:b/>
      <w:bCs/>
      <w:sz w:val="20"/>
      <w:szCs w:val="20"/>
    </w:rPr>
  </w:style>
  <w:style w:type="paragraph" w:styleId="berarbeitung">
    <w:name w:val="Revision"/>
    <w:hidden/>
    <w:uiPriority w:val="99"/>
    <w:semiHidden/>
    <w:rsid w:val="00C1454F"/>
    <w:pPr>
      <w:spacing w:after="0" w:line="240" w:lineRule="auto"/>
    </w:pPr>
    <w:rPr>
      <w:rFonts w:ascii="Arial" w:eastAsia="Arial" w:hAnsi="Arial"/>
      <w:sz w:val="20"/>
    </w:rPr>
  </w:style>
  <w:style w:type="character" w:styleId="Hyperlink">
    <w:name w:val="Hyperlink"/>
    <w:basedOn w:val="Absatz-Standardschriftart"/>
    <w:uiPriority w:val="99"/>
    <w:unhideWhenUsed/>
    <w:rsid w:val="00E9052A"/>
    <w:rPr>
      <w:color w:val="0000FF" w:themeColor="hyperlink"/>
      <w:u w:val="single"/>
    </w:rPr>
  </w:style>
  <w:style w:type="character" w:customStyle="1" w:styleId="NichtaufgelsteErwhnung1">
    <w:name w:val="Nicht aufgelöste Erwähnung1"/>
    <w:basedOn w:val="Absatz-Standardschriftart"/>
    <w:uiPriority w:val="99"/>
    <w:semiHidden/>
    <w:unhideWhenUsed/>
    <w:rsid w:val="00E9052A"/>
    <w:rPr>
      <w:color w:val="605E5C"/>
      <w:shd w:val="clear" w:color="auto" w:fill="E1DFDD"/>
    </w:rPr>
  </w:style>
  <w:style w:type="paragraph" w:customStyle="1" w:styleId="Default">
    <w:name w:val="Default"/>
    <w:rsid w:val="00E9641E"/>
    <w:pPr>
      <w:autoSpaceDE w:val="0"/>
      <w:autoSpaceDN w:val="0"/>
      <w:adjustRightInd w:val="0"/>
      <w:spacing w:after="0" w:line="240" w:lineRule="auto"/>
    </w:pPr>
    <w:rPr>
      <w:rFonts w:ascii="Liberation Sans" w:eastAsiaTheme="minorHAnsi" w:hAnsi="Liberation Sans" w:cs="Liberation Sans"/>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177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E7689-5AEE-44E4-A5C7-D627FA63E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3608</Words>
  <Characters>22732</Characters>
  <Application>Microsoft Office Word</Application>
  <DocSecurity>8</DocSecurity>
  <Lines>189</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26288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Rottke Bettina</dc:creator>
  <cp:keywords/>
  <dc:description>generated by python-docx</dc:description>
  <cp:lastModifiedBy>Risch, Thorsten</cp:lastModifiedBy>
  <cp:revision>3</cp:revision>
  <cp:lastPrinted>2026-07-20T08:21:00Z</cp:lastPrinted>
  <dcterms:created xsi:type="dcterms:W3CDTF">2026-08-07T06:52:00Z</dcterms:created>
  <dcterms:modified xsi:type="dcterms:W3CDTF">2026-08-07T06:53:00Z</dcterms:modified>
  <cp:category/>
</cp:coreProperties>
</file>